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43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3"/>
        <w:gridCol w:w="6832"/>
      </w:tblGrid>
      <w:tr w:rsidR="000D63C5" w:rsidRPr="008B5E83" w14:paraId="0943446E" w14:textId="77777777" w:rsidTr="00491774">
        <w:tc>
          <w:tcPr>
            <w:tcW w:w="10065" w:type="dxa"/>
            <w:gridSpan w:val="2"/>
            <w:shd w:val="clear" w:color="auto" w:fill="auto"/>
          </w:tcPr>
          <w:p w14:paraId="6291AA68" w14:textId="77777777" w:rsidR="000D63C5" w:rsidRPr="008B5E83" w:rsidRDefault="000D63C5" w:rsidP="00491774">
            <w:pPr>
              <w:pStyle w:val="BasistekstEmtio"/>
              <w:rPr>
                <w:rFonts w:cs="Arial"/>
                <w:b/>
                <w:bCs/>
                <w:szCs w:val="19"/>
              </w:rPr>
            </w:pPr>
            <w:r w:rsidRPr="008B5E83">
              <w:rPr>
                <w:rFonts w:cs="Arial"/>
                <w:b/>
                <w:bCs/>
                <w:szCs w:val="19"/>
              </w:rPr>
              <w:t>Kansendossier</w:t>
            </w:r>
          </w:p>
        </w:tc>
      </w:tr>
      <w:tr w:rsidR="000D63C5" w:rsidRPr="008B5E83" w14:paraId="76E3B844" w14:textId="77777777" w:rsidTr="00491774">
        <w:tc>
          <w:tcPr>
            <w:tcW w:w="10065" w:type="dxa"/>
            <w:gridSpan w:val="2"/>
            <w:shd w:val="clear" w:color="auto" w:fill="auto"/>
          </w:tcPr>
          <w:p w14:paraId="74A4F1F8" w14:textId="173DA45A" w:rsidR="000D63C5" w:rsidRPr="008B5E83" w:rsidRDefault="000D63C5" w:rsidP="00491774">
            <w:pPr>
              <w:pStyle w:val="BasistekstEmtio"/>
              <w:rPr>
                <w:rFonts w:cs="Arial"/>
                <w:szCs w:val="19"/>
              </w:rPr>
            </w:pPr>
            <w:r w:rsidRPr="008B5E83">
              <w:rPr>
                <w:rFonts w:cs="Arial"/>
                <w:szCs w:val="19"/>
              </w:rPr>
              <w:t xml:space="preserve">Graag hier de extra opties beschrijven. Op welke wijze dragen deze bij aan het realiseren van de </w:t>
            </w:r>
            <w:r w:rsidR="00030CEB">
              <w:rPr>
                <w:rFonts w:cs="Arial"/>
                <w:szCs w:val="19"/>
              </w:rPr>
              <w:t>doe</w:t>
            </w:r>
            <w:r w:rsidRPr="008B5E83">
              <w:rPr>
                <w:rFonts w:cs="Arial"/>
                <w:szCs w:val="19"/>
              </w:rPr>
              <w:t>lstellingen</w:t>
            </w:r>
            <w:r w:rsidR="00030CEB">
              <w:rPr>
                <w:rFonts w:cs="Arial"/>
                <w:szCs w:val="19"/>
              </w:rPr>
              <w:t>, uitgangspunten en kaders</w:t>
            </w:r>
            <w:r w:rsidRPr="008B5E83">
              <w:rPr>
                <w:rFonts w:cs="Arial"/>
                <w:szCs w:val="19"/>
              </w:rPr>
              <w:t>? Onderbouwd met prestatie-informatie.</w:t>
            </w:r>
          </w:p>
        </w:tc>
      </w:tr>
      <w:tr w:rsidR="000D63C5" w:rsidRPr="008B5E83" w14:paraId="5E5A2297" w14:textId="77777777" w:rsidTr="00491774">
        <w:tc>
          <w:tcPr>
            <w:tcW w:w="3233" w:type="dxa"/>
            <w:shd w:val="clear" w:color="auto" w:fill="auto"/>
          </w:tcPr>
          <w:p w14:paraId="19210E9A" w14:textId="77777777" w:rsidR="000D63C5" w:rsidRPr="008B5E83" w:rsidRDefault="000D63C5" w:rsidP="00491774">
            <w:pPr>
              <w:pStyle w:val="BasistekstEmtio"/>
              <w:rPr>
                <w:rFonts w:cs="Arial"/>
                <w:b/>
                <w:szCs w:val="19"/>
              </w:rPr>
            </w:pPr>
            <w:r w:rsidRPr="008B5E83">
              <w:rPr>
                <w:rFonts w:cs="Arial"/>
                <w:b/>
                <w:szCs w:val="19"/>
              </w:rPr>
              <w:t>Kans 1</w:t>
            </w:r>
          </w:p>
        </w:tc>
        <w:tc>
          <w:tcPr>
            <w:tcW w:w="6832" w:type="dxa"/>
            <w:shd w:val="clear" w:color="auto" w:fill="auto"/>
          </w:tcPr>
          <w:p w14:paraId="2439F434" w14:textId="7BA2B613" w:rsidR="000D63C5" w:rsidRPr="008B5E83" w:rsidRDefault="00345FB5" w:rsidP="00491774">
            <w:pPr>
              <w:pStyle w:val="BasistekstEmtio"/>
              <w:rPr>
                <w:rFonts w:cs="Arial"/>
                <w:szCs w:val="19"/>
              </w:rPr>
            </w:pPr>
            <w:r w:rsidRPr="00345FB5">
              <w:rPr>
                <w:rFonts w:cs="Arial"/>
                <w:szCs w:val="19"/>
              </w:rPr>
              <w:t>Monitoring (detectie) &amp; Responsdiensten (MDR).</w:t>
            </w:r>
          </w:p>
        </w:tc>
      </w:tr>
      <w:tr w:rsidR="000D63C5" w:rsidRPr="008B5E83" w14:paraId="5E28480B" w14:textId="77777777" w:rsidTr="00491774">
        <w:tc>
          <w:tcPr>
            <w:tcW w:w="3233" w:type="dxa"/>
            <w:shd w:val="clear" w:color="auto" w:fill="auto"/>
          </w:tcPr>
          <w:p w14:paraId="42EDE16F" w14:textId="2DF46307" w:rsidR="000D63C5" w:rsidRPr="008B5E83" w:rsidRDefault="000D63C5" w:rsidP="00491774">
            <w:pPr>
              <w:pStyle w:val="BasistekstEmtio"/>
              <w:rPr>
                <w:rFonts w:cs="Arial"/>
                <w:szCs w:val="19"/>
              </w:rPr>
            </w:pPr>
            <w:r w:rsidRPr="008B5E83">
              <w:rPr>
                <w:rFonts w:cs="Arial"/>
                <w:szCs w:val="19"/>
              </w:rPr>
              <w:t>Op welke wijze draagt deze kans extra bij aan het realiseren van de doelstelling</w:t>
            </w:r>
            <w:r w:rsidR="00CA490C">
              <w:rPr>
                <w:rFonts w:cs="Arial"/>
                <w:szCs w:val="19"/>
              </w:rPr>
              <w:t>en, uitgangspunten en kaders</w:t>
            </w:r>
            <w:r w:rsidRPr="008B5E83">
              <w:rPr>
                <w:rFonts w:cs="Arial"/>
                <w:szCs w:val="19"/>
              </w:rPr>
              <w:t>?</w:t>
            </w:r>
          </w:p>
        </w:tc>
        <w:tc>
          <w:tcPr>
            <w:tcW w:w="6832" w:type="dxa"/>
            <w:shd w:val="clear" w:color="auto" w:fill="auto"/>
          </w:tcPr>
          <w:p w14:paraId="3AEE2C5A" w14:textId="77777777" w:rsidR="000D63C5" w:rsidRPr="008B5E83" w:rsidRDefault="000D63C5" w:rsidP="00491774">
            <w:pPr>
              <w:pStyle w:val="BasistekstEmtio"/>
              <w:rPr>
                <w:rFonts w:cs="Arial"/>
                <w:szCs w:val="19"/>
              </w:rPr>
            </w:pPr>
          </w:p>
        </w:tc>
      </w:tr>
      <w:tr w:rsidR="000D63C5" w:rsidRPr="008B5E83" w14:paraId="52A103E3" w14:textId="77777777" w:rsidTr="00491774">
        <w:tc>
          <w:tcPr>
            <w:tcW w:w="3233" w:type="dxa"/>
            <w:shd w:val="clear" w:color="auto" w:fill="auto"/>
          </w:tcPr>
          <w:p w14:paraId="4A60B58C"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B2196BE" w14:textId="77777777" w:rsidR="000D63C5" w:rsidRPr="008B5E83" w:rsidRDefault="000D63C5" w:rsidP="00491774">
            <w:pPr>
              <w:pStyle w:val="BasistekstEmtio"/>
              <w:rPr>
                <w:rFonts w:cs="Arial"/>
                <w:szCs w:val="19"/>
              </w:rPr>
            </w:pPr>
          </w:p>
        </w:tc>
      </w:tr>
      <w:tr w:rsidR="000D63C5" w:rsidRPr="008B5E83" w14:paraId="5EA65200" w14:textId="77777777" w:rsidTr="00491774">
        <w:tc>
          <w:tcPr>
            <w:tcW w:w="3233" w:type="dxa"/>
            <w:shd w:val="clear" w:color="auto" w:fill="auto"/>
          </w:tcPr>
          <w:p w14:paraId="061F07E4"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6F7E62EF" w14:textId="77777777" w:rsidR="000D63C5" w:rsidRPr="008B5E83" w:rsidRDefault="000D63C5" w:rsidP="00491774">
            <w:pPr>
              <w:pStyle w:val="BasistekstEmtio"/>
              <w:rPr>
                <w:rFonts w:cs="Arial"/>
                <w:szCs w:val="19"/>
              </w:rPr>
            </w:pPr>
          </w:p>
        </w:tc>
      </w:tr>
      <w:tr w:rsidR="000D63C5" w:rsidRPr="008B5E83" w14:paraId="5E8590E7" w14:textId="77777777" w:rsidTr="00491774">
        <w:tc>
          <w:tcPr>
            <w:tcW w:w="3233" w:type="dxa"/>
            <w:shd w:val="clear" w:color="auto" w:fill="auto"/>
          </w:tcPr>
          <w:p w14:paraId="2DA4A87C"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E078C3" w14:textId="77777777" w:rsidR="000D63C5" w:rsidRPr="008B5E83" w:rsidRDefault="000D63C5" w:rsidP="00491774">
            <w:pPr>
              <w:pStyle w:val="BasistekstEmtio"/>
              <w:rPr>
                <w:rFonts w:cs="Arial"/>
                <w:szCs w:val="19"/>
              </w:rPr>
            </w:pPr>
          </w:p>
        </w:tc>
      </w:tr>
      <w:tr w:rsidR="000D63C5" w:rsidRPr="008B5E83" w14:paraId="02FFBB40" w14:textId="77777777" w:rsidTr="00491774">
        <w:tc>
          <w:tcPr>
            <w:tcW w:w="3233" w:type="dxa"/>
            <w:shd w:val="clear" w:color="auto" w:fill="auto"/>
          </w:tcPr>
          <w:p w14:paraId="4514D35F" w14:textId="77777777" w:rsidR="000D63C5" w:rsidRPr="008B5E83" w:rsidRDefault="000D63C5" w:rsidP="00491774">
            <w:pPr>
              <w:pStyle w:val="BasistekstEmtio"/>
              <w:rPr>
                <w:rFonts w:cs="Arial"/>
                <w:b/>
                <w:szCs w:val="19"/>
              </w:rPr>
            </w:pPr>
            <w:r w:rsidRPr="008B5E83">
              <w:rPr>
                <w:rFonts w:cs="Arial"/>
                <w:b/>
                <w:szCs w:val="19"/>
              </w:rPr>
              <w:t>Kans 2</w:t>
            </w:r>
          </w:p>
        </w:tc>
        <w:tc>
          <w:tcPr>
            <w:tcW w:w="6832" w:type="dxa"/>
            <w:shd w:val="clear" w:color="auto" w:fill="auto"/>
          </w:tcPr>
          <w:p w14:paraId="4AFDBB1A" w14:textId="771FB5E1" w:rsidR="000D63C5" w:rsidRPr="008B5E83" w:rsidRDefault="00436FC8" w:rsidP="00491774">
            <w:pPr>
              <w:pStyle w:val="BasistekstEmtio"/>
              <w:rPr>
                <w:rFonts w:cs="Arial"/>
                <w:szCs w:val="19"/>
              </w:rPr>
            </w:pPr>
            <w:r w:rsidRPr="00436FC8">
              <w:rPr>
                <w:rFonts w:cs="Arial"/>
                <w:szCs w:val="19"/>
              </w:rPr>
              <w:t xml:space="preserve">Levering van IT-hardware componenten (inclusief printers en </w:t>
            </w:r>
            <w:proofErr w:type="spellStart"/>
            <w:r w:rsidRPr="00436FC8">
              <w:rPr>
                <w:rFonts w:cs="Arial"/>
                <w:szCs w:val="19"/>
              </w:rPr>
              <w:t>multifunctionals</w:t>
            </w:r>
            <w:proofErr w:type="spellEnd"/>
            <w:r w:rsidRPr="00436FC8">
              <w:rPr>
                <w:rFonts w:cs="Arial"/>
                <w:szCs w:val="19"/>
              </w:rPr>
              <w:t>) en gerelateerde diensten</w:t>
            </w:r>
          </w:p>
        </w:tc>
      </w:tr>
      <w:tr w:rsidR="000D63C5" w:rsidRPr="008B5E83" w14:paraId="7211F51B" w14:textId="77777777" w:rsidTr="00491774">
        <w:tc>
          <w:tcPr>
            <w:tcW w:w="3233" w:type="dxa"/>
            <w:shd w:val="clear" w:color="auto" w:fill="auto"/>
          </w:tcPr>
          <w:p w14:paraId="27BF41D2" w14:textId="1EFE7ACB"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6F4CD846" w14:textId="77777777" w:rsidR="000D63C5" w:rsidRPr="008B5E83" w:rsidRDefault="000D63C5" w:rsidP="00491774">
            <w:pPr>
              <w:pStyle w:val="BasistekstEmtio"/>
              <w:rPr>
                <w:rFonts w:cs="Arial"/>
                <w:szCs w:val="19"/>
              </w:rPr>
            </w:pPr>
          </w:p>
        </w:tc>
      </w:tr>
      <w:tr w:rsidR="000D63C5" w:rsidRPr="008B5E83" w14:paraId="0DE04638" w14:textId="77777777" w:rsidTr="00491774">
        <w:tc>
          <w:tcPr>
            <w:tcW w:w="3233" w:type="dxa"/>
            <w:shd w:val="clear" w:color="auto" w:fill="auto"/>
          </w:tcPr>
          <w:p w14:paraId="35F4FA6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2381DEA" w14:textId="77777777" w:rsidR="000D63C5" w:rsidRPr="008B5E83" w:rsidRDefault="000D63C5" w:rsidP="00491774">
            <w:pPr>
              <w:pStyle w:val="BasistekstEmtio"/>
              <w:rPr>
                <w:rFonts w:cs="Arial"/>
                <w:szCs w:val="19"/>
              </w:rPr>
            </w:pPr>
          </w:p>
        </w:tc>
      </w:tr>
      <w:tr w:rsidR="000D63C5" w:rsidRPr="008B5E83" w14:paraId="45613B5B" w14:textId="77777777" w:rsidTr="00491774">
        <w:tc>
          <w:tcPr>
            <w:tcW w:w="3233" w:type="dxa"/>
            <w:shd w:val="clear" w:color="auto" w:fill="auto"/>
          </w:tcPr>
          <w:p w14:paraId="6FF28C43"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46FBCFD7" w14:textId="77777777" w:rsidR="000D63C5" w:rsidRPr="008B5E83" w:rsidRDefault="000D63C5" w:rsidP="00491774">
            <w:pPr>
              <w:pStyle w:val="BasistekstEmtio"/>
              <w:rPr>
                <w:rFonts w:cs="Arial"/>
                <w:szCs w:val="19"/>
              </w:rPr>
            </w:pPr>
          </w:p>
        </w:tc>
      </w:tr>
      <w:tr w:rsidR="000D63C5" w:rsidRPr="008B5E83" w14:paraId="343E8A60" w14:textId="77777777" w:rsidTr="00491774">
        <w:tc>
          <w:tcPr>
            <w:tcW w:w="3233" w:type="dxa"/>
            <w:shd w:val="clear" w:color="auto" w:fill="auto"/>
          </w:tcPr>
          <w:p w14:paraId="3E2EDA24"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67366E1" w14:textId="77777777" w:rsidR="000D63C5" w:rsidRPr="008B5E83" w:rsidRDefault="000D63C5" w:rsidP="00491774">
            <w:pPr>
              <w:pStyle w:val="BasistekstEmtio"/>
              <w:rPr>
                <w:rFonts w:cs="Arial"/>
                <w:szCs w:val="19"/>
              </w:rPr>
            </w:pPr>
          </w:p>
        </w:tc>
      </w:tr>
      <w:tr w:rsidR="000D63C5" w:rsidRPr="008B5E83" w14:paraId="19B1501C" w14:textId="77777777" w:rsidTr="00491774">
        <w:tc>
          <w:tcPr>
            <w:tcW w:w="3233" w:type="dxa"/>
            <w:shd w:val="clear" w:color="auto" w:fill="auto"/>
          </w:tcPr>
          <w:p w14:paraId="5E4F4709" w14:textId="77777777" w:rsidR="000D63C5" w:rsidRPr="008B5E83" w:rsidRDefault="000D63C5" w:rsidP="00491774">
            <w:pPr>
              <w:pStyle w:val="BasistekstEmtio"/>
              <w:rPr>
                <w:rFonts w:cs="Arial"/>
                <w:b/>
                <w:szCs w:val="19"/>
              </w:rPr>
            </w:pPr>
            <w:r w:rsidRPr="008B5E83">
              <w:rPr>
                <w:rFonts w:cs="Arial"/>
                <w:b/>
                <w:szCs w:val="19"/>
              </w:rPr>
              <w:t>Kans 3</w:t>
            </w:r>
          </w:p>
        </w:tc>
        <w:tc>
          <w:tcPr>
            <w:tcW w:w="6832" w:type="dxa"/>
            <w:shd w:val="clear" w:color="auto" w:fill="auto"/>
          </w:tcPr>
          <w:p w14:paraId="22650D05" w14:textId="77777777" w:rsidR="000D63C5" w:rsidRPr="008B5E83" w:rsidRDefault="000D63C5" w:rsidP="00491774">
            <w:pPr>
              <w:pStyle w:val="BasistekstEmtio"/>
              <w:rPr>
                <w:rFonts w:cs="Arial"/>
                <w:szCs w:val="19"/>
              </w:rPr>
            </w:pPr>
          </w:p>
        </w:tc>
      </w:tr>
      <w:tr w:rsidR="000D63C5" w:rsidRPr="008B5E83" w14:paraId="6F8C71FC" w14:textId="77777777" w:rsidTr="00491774">
        <w:tc>
          <w:tcPr>
            <w:tcW w:w="3233" w:type="dxa"/>
            <w:shd w:val="clear" w:color="auto" w:fill="auto"/>
          </w:tcPr>
          <w:p w14:paraId="425B0D1A" w14:textId="7ECE9339"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A126A80" w14:textId="77777777" w:rsidR="000D63C5" w:rsidRPr="008B5E83" w:rsidRDefault="000D63C5" w:rsidP="00491774">
            <w:pPr>
              <w:pStyle w:val="BasistekstEmtio"/>
              <w:rPr>
                <w:rFonts w:cs="Arial"/>
                <w:szCs w:val="19"/>
              </w:rPr>
            </w:pPr>
          </w:p>
        </w:tc>
      </w:tr>
      <w:tr w:rsidR="000D63C5" w:rsidRPr="008B5E83" w14:paraId="39D5F559" w14:textId="77777777" w:rsidTr="00491774">
        <w:tc>
          <w:tcPr>
            <w:tcW w:w="3233" w:type="dxa"/>
            <w:shd w:val="clear" w:color="auto" w:fill="auto"/>
          </w:tcPr>
          <w:p w14:paraId="79FDC74E"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17D3F7CB" w14:textId="77777777" w:rsidR="000D63C5" w:rsidRPr="008B5E83" w:rsidRDefault="000D63C5" w:rsidP="00491774">
            <w:pPr>
              <w:pStyle w:val="BasistekstEmtio"/>
              <w:rPr>
                <w:rFonts w:cs="Arial"/>
                <w:szCs w:val="19"/>
              </w:rPr>
            </w:pPr>
          </w:p>
        </w:tc>
      </w:tr>
      <w:tr w:rsidR="000D63C5" w:rsidRPr="008B5E83" w14:paraId="3CBB701E" w14:textId="77777777" w:rsidTr="00491774">
        <w:tc>
          <w:tcPr>
            <w:tcW w:w="3233" w:type="dxa"/>
            <w:shd w:val="clear" w:color="auto" w:fill="auto"/>
          </w:tcPr>
          <w:p w14:paraId="60321F90"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7DF1B50B" w14:textId="77777777" w:rsidR="000D63C5" w:rsidRPr="008B5E83" w:rsidRDefault="000D63C5" w:rsidP="00491774">
            <w:pPr>
              <w:pStyle w:val="BasistekstEmtio"/>
              <w:rPr>
                <w:rFonts w:cs="Arial"/>
                <w:szCs w:val="19"/>
              </w:rPr>
            </w:pPr>
          </w:p>
        </w:tc>
      </w:tr>
      <w:tr w:rsidR="000D63C5" w:rsidRPr="008B5E83" w14:paraId="468533A8" w14:textId="77777777" w:rsidTr="00491774">
        <w:tc>
          <w:tcPr>
            <w:tcW w:w="3233" w:type="dxa"/>
            <w:shd w:val="clear" w:color="auto" w:fill="auto"/>
          </w:tcPr>
          <w:p w14:paraId="7DC8F1F5"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20F733A6" w14:textId="77777777" w:rsidR="000D63C5" w:rsidRPr="008B5E83" w:rsidRDefault="000D63C5" w:rsidP="00491774">
            <w:pPr>
              <w:pStyle w:val="BasistekstEmtio"/>
              <w:rPr>
                <w:rFonts w:cs="Arial"/>
                <w:szCs w:val="19"/>
              </w:rPr>
            </w:pPr>
          </w:p>
        </w:tc>
      </w:tr>
      <w:tr w:rsidR="000D63C5" w:rsidRPr="008B5E83" w14:paraId="6D8304E6" w14:textId="77777777" w:rsidTr="00491774">
        <w:tc>
          <w:tcPr>
            <w:tcW w:w="3233" w:type="dxa"/>
            <w:shd w:val="clear" w:color="auto" w:fill="auto"/>
          </w:tcPr>
          <w:p w14:paraId="7F1B9163" w14:textId="77777777" w:rsidR="000D63C5" w:rsidRPr="008B5E83" w:rsidRDefault="000D63C5" w:rsidP="00491774">
            <w:pPr>
              <w:pStyle w:val="BasistekstEmtio"/>
              <w:rPr>
                <w:rFonts w:cs="Arial"/>
                <w:b/>
                <w:szCs w:val="19"/>
              </w:rPr>
            </w:pPr>
            <w:r w:rsidRPr="008B5E83">
              <w:rPr>
                <w:rFonts w:cs="Arial"/>
                <w:b/>
                <w:szCs w:val="19"/>
              </w:rPr>
              <w:t>Kans 4</w:t>
            </w:r>
          </w:p>
        </w:tc>
        <w:tc>
          <w:tcPr>
            <w:tcW w:w="6832" w:type="dxa"/>
            <w:shd w:val="clear" w:color="auto" w:fill="auto"/>
          </w:tcPr>
          <w:p w14:paraId="5FA58F9B" w14:textId="77777777" w:rsidR="000D63C5" w:rsidRPr="008B5E83" w:rsidRDefault="000D63C5" w:rsidP="00491774">
            <w:pPr>
              <w:pStyle w:val="BasistekstEmtio"/>
              <w:rPr>
                <w:rFonts w:cs="Arial"/>
                <w:szCs w:val="19"/>
              </w:rPr>
            </w:pPr>
          </w:p>
        </w:tc>
      </w:tr>
      <w:tr w:rsidR="000D63C5" w:rsidRPr="008B5E83" w14:paraId="20B2A943" w14:textId="77777777" w:rsidTr="00491774">
        <w:tc>
          <w:tcPr>
            <w:tcW w:w="3233" w:type="dxa"/>
            <w:shd w:val="clear" w:color="auto" w:fill="auto"/>
          </w:tcPr>
          <w:p w14:paraId="565FD25B" w14:textId="78DE967A" w:rsidR="000D63C5" w:rsidRPr="008B5E83" w:rsidRDefault="000D63C5" w:rsidP="00491774">
            <w:pPr>
              <w:pStyle w:val="BasistekstEmtio"/>
              <w:rPr>
                <w:rFonts w:cs="Arial"/>
                <w:szCs w:val="19"/>
              </w:rPr>
            </w:pPr>
            <w:r w:rsidRPr="008B5E83">
              <w:rPr>
                <w:rFonts w:cs="Arial"/>
                <w:szCs w:val="19"/>
              </w:rPr>
              <w:t xml:space="preserve">Op welke wijze draagt deze kans extra bij aan het realiseren </w:t>
            </w:r>
            <w:r w:rsidR="00CA490C" w:rsidRPr="008B5E83">
              <w:rPr>
                <w:rFonts w:cs="Arial"/>
                <w:szCs w:val="19"/>
              </w:rPr>
              <w:t xml:space="preserve"> van de doelstelling</w:t>
            </w:r>
            <w:r w:rsidR="00CA490C">
              <w:rPr>
                <w:rFonts w:cs="Arial"/>
                <w:szCs w:val="19"/>
              </w:rPr>
              <w:t>en, uitgangspunten en kaders</w:t>
            </w:r>
            <w:r w:rsidR="00CA490C" w:rsidRPr="008B5E83">
              <w:rPr>
                <w:rFonts w:cs="Arial"/>
                <w:szCs w:val="19"/>
              </w:rPr>
              <w:t>?</w:t>
            </w:r>
          </w:p>
        </w:tc>
        <w:tc>
          <w:tcPr>
            <w:tcW w:w="6832" w:type="dxa"/>
            <w:shd w:val="clear" w:color="auto" w:fill="auto"/>
          </w:tcPr>
          <w:p w14:paraId="3515CEFE" w14:textId="77777777" w:rsidR="000D63C5" w:rsidRPr="008B5E83" w:rsidRDefault="000D63C5" w:rsidP="00491774">
            <w:pPr>
              <w:pStyle w:val="BasistekstEmtio"/>
              <w:rPr>
                <w:rFonts w:cs="Arial"/>
                <w:szCs w:val="19"/>
              </w:rPr>
            </w:pPr>
          </w:p>
        </w:tc>
      </w:tr>
      <w:tr w:rsidR="000D63C5" w:rsidRPr="008B5E83" w14:paraId="65BD1652" w14:textId="77777777" w:rsidTr="00491774">
        <w:tc>
          <w:tcPr>
            <w:tcW w:w="3233" w:type="dxa"/>
            <w:shd w:val="clear" w:color="auto" w:fill="auto"/>
          </w:tcPr>
          <w:p w14:paraId="011431A8" w14:textId="77777777" w:rsidR="000D63C5" w:rsidRPr="008B5E83" w:rsidRDefault="000D63C5" w:rsidP="00491774">
            <w:pPr>
              <w:pStyle w:val="BasistekstEmtio"/>
              <w:rPr>
                <w:rFonts w:cs="Arial"/>
                <w:szCs w:val="19"/>
              </w:rPr>
            </w:pPr>
            <w:r w:rsidRPr="008B5E83">
              <w:rPr>
                <w:rFonts w:cs="Arial"/>
                <w:szCs w:val="19"/>
              </w:rPr>
              <w:t>Onderbouwing</w:t>
            </w:r>
          </w:p>
        </w:tc>
        <w:tc>
          <w:tcPr>
            <w:tcW w:w="6832" w:type="dxa"/>
            <w:shd w:val="clear" w:color="auto" w:fill="auto"/>
          </w:tcPr>
          <w:p w14:paraId="7EC1A3FD" w14:textId="77777777" w:rsidR="000D63C5" w:rsidRPr="008B5E83" w:rsidRDefault="000D63C5" w:rsidP="00491774">
            <w:pPr>
              <w:pStyle w:val="BasistekstEmtio"/>
              <w:rPr>
                <w:rFonts w:cs="Arial"/>
                <w:szCs w:val="19"/>
              </w:rPr>
            </w:pPr>
          </w:p>
        </w:tc>
      </w:tr>
      <w:tr w:rsidR="000D63C5" w:rsidRPr="008B5E83" w14:paraId="25598906" w14:textId="77777777" w:rsidTr="00491774">
        <w:tc>
          <w:tcPr>
            <w:tcW w:w="3233" w:type="dxa"/>
            <w:shd w:val="clear" w:color="auto" w:fill="auto"/>
          </w:tcPr>
          <w:p w14:paraId="220E4572" w14:textId="77777777" w:rsidR="000D63C5" w:rsidRPr="008B5E83" w:rsidRDefault="000D63C5" w:rsidP="00491774">
            <w:pPr>
              <w:pStyle w:val="BasistekstEmtio"/>
              <w:rPr>
                <w:rFonts w:cs="Arial"/>
                <w:szCs w:val="19"/>
              </w:rPr>
            </w:pPr>
            <w:r w:rsidRPr="008B5E83">
              <w:rPr>
                <w:rFonts w:cs="Arial"/>
                <w:szCs w:val="19"/>
              </w:rPr>
              <w:t>Impact op prijs</w:t>
            </w:r>
          </w:p>
        </w:tc>
        <w:tc>
          <w:tcPr>
            <w:tcW w:w="6832" w:type="dxa"/>
            <w:shd w:val="clear" w:color="auto" w:fill="auto"/>
          </w:tcPr>
          <w:p w14:paraId="188AF158" w14:textId="77777777" w:rsidR="000D63C5" w:rsidRPr="008B5E83" w:rsidRDefault="000D63C5" w:rsidP="00491774">
            <w:pPr>
              <w:pStyle w:val="BasistekstEmtio"/>
              <w:rPr>
                <w:rFonts w:cs="Arial"/>
                <w:szCs w:val="19"/>
              </w:rPr>
            </w:pPr>
          </w:p>
        </w:tc>
      </w:tr>
      <w:tr w:rsidR="000D63C5" w:rsidRPr="008B5E83" w14:paraId="30824069" w14:textId="77777777" w:rsidTr="00491774">
        <w:tc>
          <w:tcPr>
            <w:tcW w:w="3233" w:type="dxa"/>
            <w:shd w:val="clear" w:color="auto" w:fill="auto"/>
          </w:tcPr>
          <w:p w14:paraId="76EA6CAA" w14:textId="77777777" w:rsidR="000D63C5" w:rsidRPr="008B5E83" w:rsidRDefault="000D63C5" w:rsidP="00491774">
            <w:pPr>
              <w:pStyle w:val="BasistekstEmtio"/>
              <w:rPr>
                <w:rFonts w:cs="Arial"/>
                <w:szCs w:val="19"/>
              </w:rPr>
            </w:pPr>
            <w:r w:rsidRPr="008B5E83">
              <w:rPr>
                <w:rFonts w:cs="Arial"/>
                <w:szCs w:val="19"/>
              </w:rPr>
              <w:t>Impact op tijd</w:t>
            </w:r>
          </w:p>
        </w:tc>
        <w:tc>
          <w:tcPr>
            <w:tcW w:w="6832" w:type="dxa"/>
            <w:shd w:val="clear" w:color="auto" w:fill="auto"/>
          </w:tcPr>
          <w:p w14:paraId="1A57AC86" w14:textId="77777777" w:rsidR="000D63C5" w:rsidRPr="008B5E83" w:rsidRDefault="000D63C5" w:rsidP="00491774">
            <w:pPr>
              <w:pStyle w:val="BasistekstEmtio"/>
              <w:rPr>
                <w:rFonts w:cs="Arial"/>
                <w:szCs w:val="19"/>
              </w:rPr>
            </w:pPr>
          </w:p>
        </w:tc>
      </w:tr>
    </w:tbl>
    <w:p w14:paraId="2271554A" w14:textId="77777777" w:rsidR="000D63C5" w:rsidRPr="008B5E83" w:rsidRDefault="000D63C5" w:rsidP="000D63C5">
      <w:pPr>
        <w:jc w:val="both"/>
        <w:rPr>
          <w:rFonts w:ascii="Bookman Old Style" w:hAnsi="Bookman Old Style"/>
          <w:b/>
        </w:rPr>
      </w:pPr>
    </w:p>
    <w:p w14:paraId="70E1AE5A" w14:textId="77777777" w:rsidR="00847F35" w:rsidRPr="003F3547" w:rsidRDefault="00847F35" w:rsidP="003F3547">
      <w:pPr>
        <w:pStyle w:val="BasistekstEmtio"/>
      </w:pPr>
    </w:p>
    <w:sectPr w:rsidR="00847F35" w:rsidRPr="003F3547" w:rsidSect="000570FA">
      <w:headerReference w:type="even" r:id="rId11"/>
      <w:headerReference w:type="default" r:id="rId12"/>
      <w:footerReference w:type="even" r:id="rId13"/>
      <w:footerReference w:type="default" r:id="rId14"/>
      <w:headerReference w:type="first" r:id="rId15"/>
      <w:pgSz w:w="11906" w:h="16838" w:code="9"/>
      <w:pgMar w:top="1337" w:right="851" w:bottom="567" w:left="1418" w:header="142"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F999F1" w14:textId="77777777" w:rsidR="006B3622" w:rsidRPr="003F3547" w:rsidRDefault="006B3622" w:rsidP="003F3547">
      <w:pPr>
        <w:pStyle w:val="Voettekst"/>
      </w:pPr>
    </w:p>
    <w:p w14:paraId="77939C1F" w14:textId="77777777" w:rsidR="006B3622" w:rsidRDefault="006B3622"/>
  </w:endnote>
  <w:endnote w:type="continuationSeparator" w:id="0">
    <w:p w14:paraId="4FB55860" w14:textId="77777777" w:rsidR="006B3622" w:rsidRPr="003F3547" w:rsidRDefault="006B3622" w:rsidP="003F3547">
      <w:pPr>
        <w:pStyle w:val="Voettekst"/>
      </w:pPr>
    </w:p>
    <w:p w14:paraId="7B0C2DF8" w14:textId="77777777" w:rsidR="006B3622" w:rsidRDefault="006B3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charset w:val="00"/>
    <w:family w:val="auto"/>
    <w:pitch w:val="variable"/>
    <w:sig w:usb0="A00002FF" w:usb1="5000204B" w:usb2="00000000" w:usb3="00000000" w:csb0="00000197" w:csb1="00000000"/>
  </w:font>
  <w:font w:name="Nunito Light">
    <w:charset w:val="00"/>
    <w:family w:val="auto"/>
    <w:pitch w:val="variable"/>
    <w:sig w:usb0="A00002FF" w:usb1="5000204B" w:usb2="00000000" w:usb3="00000000" w:csb0="00000197"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02491E" w14:textId="77777777" w:rsidR="009E34BE" w:rsidRDefault="00D321CD" w:rsidP="00A741E7">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58BBB7BF" w14:textId="77777777" w:rsidR="009E34BE" w:rsidRDefault="009E34BE" w:rsidP="00A741E7">
    <w:pPr>
      <w:pStyle w:val="Voettekst"/>
    </w:pPr>
  </w:p>
  <w:p w14:paraId="34850EE7" w14:textId="77777777" w:rsidR="009E34BE" w:rsidRDefault="009E34BE" w:rsidP="00A741E7"/>
  <w:p w14:paraId="6F9978B3" w14:textId="77777777" w:rsidR="009E34BE" w:rsidRDefault="009E34BE" w:rsidP="00A741E7"/>
  <w:p w14:paraId="6DB8617D" w14:textId="77777777" w:rsidR="009E34BE" w:rsidRDefault="009E34BE" w:rsidP="00A741E7"/>
  <w:p w14:paraId="5580D8FE" w14:textId="77777777" w:rsidR="009E34BE" w:rsidRDefault="009E34BE" w:rsidP="00A741E7"/>
  <w:p w14:paraId="4B11675B" w14:textId="77777777" w:rsidR="009E34BE" w:rsidRDefault="009E34BE" w:rsidP="00A741E7"/>
  <w:p w14:paraId="75B6FB27" w14:textId="77777777" w:rsidR="009E34BE" w:rsidRDefault="009E34BE" w:rsidP="00A741E7"/>
  <w:p w14:paraId="07CDF2FE" w14:textId="77777777" w:rsidR="009E34BE" w:rsidRDefault="009E34BE" w:rsidP="00A741E7"/>
  <w:p w14:paraId="02EFBC70" w14:textId="77777777" w:rsidR="009E34BE" w:rsidRDefault="009E34BE" w:rsidP="00A741E7"/>
  <w:p w14:paraId="421CD713" w14:textId="77777777" w:rsidR="009E34BE" w:rsidRDefault="009E34BE" w:rsidP="00A741E7"/>
  <w:p w14:paraId="6773CB32" w14:textId="77777777" w:rsidR="009E34BE" w:rsidRDefault="009E34BE" w:rsidP="00A741E7"/>
  <w:p w14:paraId="60471F18" w14:textId="77777777" w:rsidR="009E34BE" w:rsidRDefault="009E34BE" w:rsidP="00A741E7"/>
  <w:p w14:paraId="2380C512" w14:textId="77777777" w:rsidR="009E34BE" w:rsidRDefault="009E34BE" w:rsidP="00A741E7"/>
  <w:p w14:paraId="1E1505DA" w14:textId="77777777" w:rsidR="009E34BE" w:rsidRDefault="009E34BE" w:rsidP="00A741E7"/>
  <w:p w14:paraId="278E4C85" w14:textId="77777777" w:rsidR="009E34BE" w:rsidRDefault="009E34BE" w:rsidP="00A741E7"/>
  <w:p w14:paraId="191A595E" w14:textId="77777777" w:rsidR="009E34BE" w:rsidRDefault="009E34BE" w:rsidP="00A741E7"/>
  <w:p w14:paraId="22E336D4" w14:textId="77777777" w:rsidR="009E34BE" w:rsidRDefault="009E34BE" w:rsidP="00A741E7"/>
  <w:p w14:paraId="01BB2807" w14:textId="77777777" w:rsidR="009E34BE" w:rsidRDefault="009E34BE" w:rsidP="00A741E7"/>
  <w:p w14:paraId="03FB5330" w14:textId="77777777" w:rsidR="009E34BE" w:rsidRDefault="009E34BE" w:rsidP="00A741E7"/>
  <w:p w14:paraId="5BB30638" w14:textId="77777777" w:rsidR="009E34BE" w:rsidRDefault="009E34BE" w:rsidP="00A741E7"/>
  <w:p w14:paraId="7E028280" w14:textId="77777777" w:rsidR="009E34BE" w:rsidRDefault="009E34BE" w:rsidP="00A741E7"/>
  <w:p w14:paraId="41555632" w14:textId="77777777" w:rsidR="009E34BE" w:rsidRDefault="009E34BE" w:rsidP="00A741E7"/>
  <w:p w14:paraId="01D89303" w14:textId="77777777" w:rsidR="009E34BE" w:rsidRDefault="009E34BE" w:rsidP="00A741E7"/>
  <w:p w14:paraId="6C8C7B35" w14:textId="77777777" w:rsidR="009E34BE" w:rsidRDefault="009E34BE" w:rsidP="00A741E7"/>
  <w:p w14:paraId="645F8508" w14:textId="77777777" w:rsidR="009E34BE" w:rsidRDefault="009E34BE" w:rsidP="00A741E7"/>
  <w:p w14:paraId="3F7F8083" w14:textId="77777777" w:rsidR="009E34BE" w:rsidRDefault="009E34BE" w:rsidP="00A741E7"/>
  <w:p w14:paraId="1971FE0E" w14:textId="77777777" w:rsidR="009E34BE" w:rsidRDefault="009E34BE" w:rsidP="00A741E7"/>
  <w:p w14:paraId="452C181B" w14:textId="77777777" w:rsidR="009E34BE" w:rsidRDefault="009E34BE" w:rsidP="00A741E7"/>
  <w:p w14:paraId="47A5A66A" w14:textId="77777777" w:rsidR="009E34BE" w:rsidRDefault="009E34BE" w:rsidP="00A741E7"/>
  <w:p w14:paraId="38EE0BD9" w14:textId="77777777" w:rsidR="009E34BE" w:rsidRDefault="009E34BE" w:rsidP="00A741E7"/>
  <w:p w14:paraId="1F49476B" w14:textId="77777777" w:rsidR="009E34BE" w:rsidRDefault="009E34BE" w:rsidP="00A741E7"/>
  <w:p w14:paraId="5945A791" w14:textId="77777777" w:rsidR="009E34BE" w:rsidRDefault="009E34BE" w:rsidP="00A741E7"/>
  <w:p w14:paraId="603A3B64" w14:textId="77777777" w:rsidR="009E34BE" w:rsidRDefault="009E34BE" w:rsidP="00A741E7"/>
  <w:p w14:paraId="350563BD" w14:textId="77777777" w:rsidR="009E34BE" w:rsidRDefault="009E34BE" w:rsidP="00A741E7"/>
  <w:p w14:paraId="2AD01F88" w14:textId="77777777" w:rsidR="009E34BE" w:rsidRDefault="009E34BE" w:rsidP="00A741E7"/>
  <w:p w14:paraId="0D565E08" w14:textId="77777777" w:rsidR="009E34BE" w:rsidRDefault="009E34BE" w:rsidP="00A741E7"/>
  <w:p w14:paraId="4562002B" w14:textId="77777777" w:rsidR="009E34BE" w:rsidRDefault="009E34BE" w:rsidP="00A741E7"/>
  <w:p w14:paraId="5BAD525A" w14:textId="77777777" w:rsidR="009E34BE" w:rsidRDefault="009E34BE" w:rsidP="00A741E7"/>
  <w:p w14:paraId="233D33A5" w14:textId="77777777" w:rsidR="009E34BE" w:rsidRDefault="009E34BE" w:rsidP="00A741E7"/>
  <w:p w14:paraId="7DF2F876" w14:textId="77777777" w:rsidR="009E34BE" w:rsidRDefault="009E34BE" w:rsidP="00A741E7"/>
  <w:p w14:paraId="6D32B78F" w14:textId="77777777" w:rsidR="009E34BE" w:rsidRDefault="009E34BE" w:rsidP="00A741E7"/>
  <w:p w14:paraId="4DB8C9FB" w14:textId="77777777" w:rsidR="009E34BE" w:rsidRDefault="009E34BE" w:rsidP="00A741E7"/>
  <w:p w14:paraId="452984B7" w14:textId="77777777" w:rsidR="009E34BE" w:rsidRDefault="009E34BE" w:rsidP="00A741E7"/>
  <w:p w14:paraId="64D534D9" w14:textId="77777777" w:rsidR="009E34BE" w:rsidRDefault="009E34BE" w:rsidP="00A741E7"/>
  <w:p w14:paraId="625956E6" w14:textId="77777777" w:rsidR="009E34BE" w:rsidRDefault="009E34BE" w:rsidP="00A741E7"/>
  <w:p w14:paraId="1867AF3E" w14:textId="77777777" w:rsidR="009E34BE" w:rsidRDefault="009E34BE" w:rsidP="00A741E7"/>
  <w:p w14:paraId="5CBA9066" w14:textId="77777777" w:rsidR="009E34BE" w:rsidRDefault="009E34BE" w:rsidP="00A741E7"/>
  <w:p w14:paraId="7C427FB4" w14:textId="77777777" w:rsidR="009E34BE" w:rsidRDefault="009E34BE" w:rsidP="00A741E7"/>
  <w:p w14:paraId="1E2A16C0" w14:textId="77777777" w:rsidR="009E34BE" w:rsidRDefault="009E34BE" w:rsidP="00A741E7"/>
  <w:p w14:paraId="4FB78F0D" w14:textId="77777777" w:rsidR="009E34BE" w:rsidRDefault="009E34BE" w:rsidP="00A741E7"/>
  <w:p w14:paraId="4FF7D49E" w14:textId="77777777" w:rsidR="009E34BE" w:rsidRDefault="009E34BE" w:rsidP="00A741E7"/>
  <w:p w14:paraId="71A484A4" w14:textId="77777777" w:rsidR="009E34BE" w:rsidRDefault="009E34BE" w:rsidP="00A741E7"/>
  <w:p w14:paraId="4F818036" w14:textId="77777777" w:rsidR="009E34BE" w:rsidRDefault="009E34BE" w:rsidP="00A741E7"/>
  <w:p w14:paraId="3620828A" w14:textId="77777777" w:rsidR="009E34BE" w:rsidRDefault="009E34BE" w:rsidP="00A741E7"/>
  <w:p w14:paraId="183CC9B1" w14:textId="77777777" w:rsidR="009E34BE" w:rsidRDefault="009E34BE" w:rsidP="00A741E7"/>
  <w:p w14:paraId="6F1251CE" w14:textId="77777777" w:rsidR="009E34BE" w:rsidRDefault="009E34BE" w:rsidP="00A741E7"/>
  <w:p w14:paraId="2CD9491E" w14:textId="77777777" w:rsidR="009E34BE" w:rsidRDefault="009E34BE" w:rsidP="00A741E7"/>
  <w:p w14:paraId="26D6D25A" w14:textId="77777777" w:rsidR="009E34BE" w:rsidRDefault="009E34BE" w:rsidP="00A741E7"/>
  <w:p w14:paraId="1A5080FE" w14:textId="77777777" w:rsidR="009E34BE" w:rsidRDefault="009E34BE" w:rsidP="00A741E7"/>
  <w:p w14:paraId="1D714FE4" w14:textId="77777777" w:rsidR="009E34BE" w:rsidRDefault="009E34BE" w:rsidP="00A741E7"/>
  <w:p w14:paraId="1F129979" w14:textId="77777777" w:rsidR="009E34BE" w:rsidRDefault="009E34BE" w:rsidP="00A741E7"/>
  <w:p w14:paraId="279680EA" w14:textId="77777777" w:rsidR="009E34BE" w:rsidRDefault="009E34BE" w:rsidP="00A741E7"/>
  <w:p w14:paraId="53DC4F33" w14:textId="77777777" w:rsidR="009E34BE" w:rsidRDefault="009E34BE" w:rsidP="00A741E7"/>
  <w:p w14:paraId="45D7283A" w14:textId="77777777" w:rsidR="009E34BE" w:rsidRDefault="009E34BE" w:rsidP="00A741E7"/>
  <w:p w14:paraId="6A2F0499" w14:textId="77777777" w:rsidR="009E34BE" w:rsidRDefault="009E34BE" w:rsidP="00A741E7"/>
  <w:p w14:paraId="28D03F05" w14:textId="77777777" w:rsidR="009E34BE" w:rsidRDefault="009E34BE" w:rsidP="00A741E7"/>
  <w:p w14:paraId="580E69B3" w14:textId="77777777" w:rsidR="009E34BE" w:rsidRDefault="009E34BE" w:rsidP="00A741E7"/>
  <w:p w14:paraId="3BF9CB6C" w14:textId="77777777" w:rsidR="009E34BE" w:rsidRDefault="009E34BE" w:rsidP="00A741E7"/>
  <w:p w14:paraId="78FDCE70" w14:textId="77777777" w:rsidR="009E34BE" w:rsidRDefault="009E34BE" w:rsidP="00A741E7"/>
  <w:p w14:paraId="3BE5A795" w14:textId="77777777" w:rsidR="009E34BE" w:rsidRDefault="009E34BE" w:rsidP="00A741E7"/>
  <w:p w14:paraId="745AD392" w14:textId="77777777" w:rsidR="009E34BE" w:rsidRDefault="009E34BE" w:rsidP="00A741E7"/>
  <w:p w14:paraId="5B737D13" w14:textId="77777777" w:rsidR="009E34BE" w:rsidRDefault="009E34BE" w:rsidP="00A741E7"/>
  <w:p w14:paraId="7892379D" w14:textId="77777777" w:rsidR="009E34BE" w:rsidRDefault="009E34BE" w:rsidP="00A741E7"/>
  <w:p w14:paraId="1C6C6997" w14:textId="77777777" w:rsidR="009E34BE" w:rsidRDefault="009E34BE" w:rsidP="00A741E7"/>
  <w:p w14:paraId="061B7A89" w14:textId="77777777" w:rsidR="009E34BE" w:rsidRDefault="009E34BE" w:rsidP="00A741E7"/>
  <w:p w14:paraId="6738817B" w14:textId="77777777" w:rsidR="009E34BE" w:rsidRDefault="009E34BE" w:rsidP="00A741E7"/>
  <w:p w14:paraId="7DCC2FDC" w14:textId="77777777" w:rsidR="009E34BE" w:rsidRDefault="009E34BE" w:rsidP="00A741E7"/>
  <w:p w14:paraId="1D550582" w14:textId="77777777" w:rsidR="009E34BE" w:rsidRDefault="009E34BE" w:rsidP="00A741E7"/>
  <w:p w14:paraId="61C105FF" w14:textId="77777777" w:rsidR="009E34BE" w:rsidRDefault="009E34BE" w:rsidP="00A741E7"/>
  <w:p w14:paraId="450FE333" w14:textId="77777777" w:rsidR="009E34BE" w:rsidRDefault="009E34BE" w:rsidP="00A741E7"/>
  <w:p w14:paraId="0D8BF405" w14:textId="77777777" w:rsidR="009E34BE" w:rsidRDefault="009E34BE" w:rsidP="00A741E7"/>
  <w:p w14:paraId="4D1D2B26" w14:textId="77777777" w:rsidR="009E34BE" w:rsidRDefault="009E34BE" w:rsidP="00A741E7"/>
  <w:p w14:paraId="730D27A5" w14:textId="77777777" w:rsidR="009E34BE" w:rsidRDefault="009E34BE" w:rsidP="00A741E7"/>
  <w:p w14:paraId="5AB6D2C9" w14:textId="77777777" w:rsidR="009E34BE" w:rsidRDefault="009E34BE" w:rsidP="00A741E7"/>
  <w:p w14:paraId="32C14DF3" w14:textId="77777777" w:rsidR="009E34BE" w:rsidRDefault="009E34BE" w:rsidP="00A741E7"/>
  <w:p w14:paraId="3CD83074" w14:textId="77777777" w:rsidR="009E34BE" w:rsidRDefault="009E34BE" w:rsidP="00A741E7"/>
  <w:p w14:paraId="4CC7AF6D" w14:textId="77777777" w:rsidR="009E34BE" w:rsidRDefault="009E34BE" w:rsidP="00A741E7"/>
  <w:p w14:paraId="23A1C7E9" w14:textId="77777777" w:rsidR="009E34BE" w:rsidRDefault="009E34BE" w:rsidP="00A741E7"/>
  <w:p w14:paraId="107EEAEC" w14:textId="77777777" w:rsidR="009E34BE" w:rsidRDefault="009E34BE" w:rsidP="00A741E7"/>
  <w:p w14:paraId="700718D4" w14:textId="77777777" w:rsidR="009E34BE" w:rsidRDefault="009E34BE" w:rsidP="00A741E7"/>
  <w:p w14:paraId="5B506697" w14:textId="77777777" w:rsidR="009E34BE" w:rsidRDefault="009E34BE" w:rsidP="00A741E7"/>
  <w:p w14:paraId="367C8626" w14:textId="77777777" w:rsidR="009E34BE" w:rsidRDefault="009E34BE" w:rsidP="00A741E7"/>
  <w:p w14:paraId="62332ABB" w14:textId="77777777" w:rsidR="009E34BE" w:rsidRDefault="009E34BE" w:rsidP="00A741E7"/>
  <w:p w14:paraId="5FFB3A59" w14:textId="77777777" w:rsidR="009E34BE" w:rsidRDefault="009E34BE" w:rsidP="00A741E7"/>
  <w:p w14:paraId="43FA502F" w14:textId="77777777" w:rsidR="009E34BE" w:rsidRDefault="009E34BE" w:rsidP="00A741E7"/>
  <w:p w14:paraId="74E2EB78" w14:textId="77777777" w:rsidR="009E34BE" w:rsidRDefault="009E34BE" w:rsidP="00A741E7"/>
  <w:p w14:paraId="407056FA" w14:textId="77777777" w:rsidR="009E34BE" w:rsidRDefault="009E34BE" w:rsidP="00A741E7"/>
  <w:p w14:paraId="30C57C61" w14:textId="77777777" w:rsidR="009E34BE" w:rsidRDefault="009E34BE" w:rsidP="00A741E7"/>
  <w:p w14:paraId="23415AA0" w14:textId="77777777" w:rsidR="009E34BE" w:rsidRDefault="009E34BE" w:rsidP="00A741E7"/>
  <w:p w14:paraId="1D3E673F" w14:textId="77777777" w:rsidR="009E34BE" w:rsidRDefault="009E34BE" w:rsidP="00A741E7"/>
  <w:p w14:paraId="7E0B9B6C" w14:textId="77777777" w:rsidR="009E34BE" w:rsidRDefault="009E34BE" w:rsidP="00A741E7"/>
  <w:p w14:paraId="1E567FA3" w14:textId="77777777" w:rsidR="009E34BE" w:rsidRDefault="009E34BE" w:rsidP="00A741E7"/>
  <w:p w14:paraId="776B5E5D" w14:textId="77777777" w:rsidR="009E34BE" w:rsidRDefault="009E34BE" w:rsidP="00A741E7"/>
  <w:p w14:paraId="6D1000EE" w14:textId="77777777" w:rsidR="009E34BE" w:rsidRDefault="009E34BE" w:rsidP="00A741E7"/>
  <w:p w14:paraId="1A00A113" w14:textId="77777777" w:rsidR="009E34BE" w:rsidRDefault="009E34BE" w:rsidP="00A741E7"/>
  <w:p w14:paraId="25301E0F" w14:textId="77777777" w:rsidR="009E34BE" w:rsidRDefault="009E34BE" w:rsidP="00A741E7"/>
  <w:p w14:paraId="41FDFC37" w14:textId="77777777" w:rsidR="009E34BE" w:rsidRDefault="009E34BE" w:rsidP="00A741E7"/>
  <w:p w14:paraId="47C1B0DB" w14:textId="77777777" w:rsidR="009E34BE" w:rsidRDefault="009E34BE" w:rsidP="00A741E7"/>
  <w:p w14:paraId="6CAAAA75" w14:textId="77777777" w:rsidR="009E34BE" w:rsidRDefault="009E34BE" w:rsidP="00A741E7"/>
  <w:p w14:paraId="6A5A2FBB" w14:textId="77777777" w:rsidR="009E34BE" w:rsidRDefault="009E34BE" w:rsidP="00A741E7"/>
  <w:p w14:paraId="20E6020F" w14:textId="77777777" w:rsidR="009E34BE" w:rsidRDefault="009E34BE" w:rsidP="00A741E7"/>
  <w:p w14:paraId="32E9CD38" w14:textId="77777777" w:rsidR="009E34BE" w:rsidRDefault="009E34BE" w:rsidP="00A741E7"/>
  <w:p w14:paraId="4E72BA08" w14:textId="77777777" w:rsidR="009E34BE" w:rsidRDefault="009E34BE" w:rsidP="00A741E7"/>
  <w:p w14:paraId="225792D5" w14:textId="77777777" w:rsidR="009E34BE" w:rsidRDefault="009E34BE" w:rsidP="00A741E7"/>
  <w:p w14:paraId="14A8CBA0" w14:textId="77777777" w:rsidR="009E34BE" w:rsidRDefault="009E34BE" w:rsidP="00A741E7"/>
  <w:p w14:paraId="2A986F3A" w14:textId="77777777" w:rsidR="009E34BE" w:rsidRDefault="009E34BE" w:rsidP="00A741E7"/>
  <w:p w14:paraId="34EFBD17" w14:textId="77777777" w:rsidR="009E34BE" w:rsidRDefault="009E34BE" w:rsidP="00A741E7"/>
  <w:p w14:paraId="6C35FDF5" w14:textId="77777777" w:rsidR="009E34BE" w:rsidRDefault="009E34BE" w:rsidP="00A741E7"/>
  <w:p w14:paraId="6E5CA1B4" w14:textId="77777777" w:rsidR="009E34BE" w:rsidRDefault="009E34BE" w:rsidP="00A741E7"/>
  <w:p w14:paraId="72B46069" w14:textId="77777777" w:rsidR="009E34BE" w:rsidRDefault="009E34BE" w:rsidP="00A741E7"/>
  <w:p w14:paraId="0CE39D40" w14:textId="77777777" w:rsidR="009E34BE" w:rsidRDefault="009E34BE" w:rsidP="00A741E7"/>
  <w:p w14:paraId="13145288" w14:textId="77777777" w:rsidR="009E34BE" w:rsidRDefault="009E34BE" w:rsidP="00A741E7"/>
  <w:p w14:paraId="0DAEDA51" w14:textId="77777777" w:rsidR="009E34BE" w:rsidRDefault="009E34BE" w:rsidP="00A741E7"/>
  <w:p w14:paraId="07F9FDAB" w14:textId="77777777" w:rsidR="009E34BE" w:rsidRDefault="009E34BE" w:rsidP="00A741E7"/>
  <w:p w14:paraId="1C852AFE" w14:textId="77777777" w:rsidR="009E34BE" w:rsidRDefault="009E34BE" w:rsidP="00A741E7"/>
  <w:p w14:paraId="3BCF09A5" w14:textId="77777777" w:rsidR="009E34BE" w:rsidRDefault="009E34BE" w:rsidP="00A741E7"/>
  <w:p w14:paraId="10B1E1B3" w14:textId="77777777" w:rsidR="009E34BE" w:rsidRDefault="009E34BE" w:rsidP="00A741E7"/>
  <w:p w14:paraId="132C52F1" w14:textId="77777777" w:rsidR="009E34BE" w:rsidRDefault="009E34BE" w:rsidP="00A741E7"/>
  <w:p w14:paraId="2676A2E5" w14:textId="77777777" w:rsidR="009E34BE" w:rsidRDefault="009E34BE" w:rsidP="00A741E7"/>
  <w:p w14:paraId="3053FFA3" w14:textId="77777777" w:rsidR="009E34BE" w:rsidRDefault="009E34BE" w:rsidP="00A741E7"/>
  <w:p w14:paraId="2182DEE4" w14:textId="77777777" w:rsidR="009E34BE" w:rsidRDefault="009E34BE" w:rsidP="00A741E7"/>
  <w:p w14:paraId="34ADA007" w14:textId="77777777" w:rsidR="009E34BE" w:rsidRDefault="009E34BE" w:rsidP="00A741E7"/>
  <w:p w14:paraId="03E10629" w14:textId="77777777" w:rsidR="009E34BE" w:rsidRDefault="009E34BE" w:rsidP="00A741E7"/>
  <w:p w14:paraId="6AB60FA9" w14:textId="77777777" w:rsidR="009E34BE" w:rsidRDefault="009E34BE" w:rsidP="00A741E7"/>
  <w:p w14:paraId="6583AC25" w14:textId="77777777" w:rsidR="009E34BE" w:rsidRDefault="009E34BE" w:rsidP="00A741E7"/>
  <w:p w14:paraId="076FFAE9" w14:textId="77777777" w:rsidR="009E34BE" w:rsidRDefault="009E34BE" w:rsidP="00A741E7"/>
  <w:p w14:paraId="6DF96C99" w14:textId="77777777" w:rsidR="009E34BE" w:rsidRDefault="009E34BE" w:rsidP="00A741E7"/>
  <w:p w14:paraId="14C80D04" w14:textId="77777777" w:rsidR="009E34BE" w:rsidRDefault="009E34BE" w:rsidP="00A741E7"/>
  <w:p w14:paraId="59A8076D" w14:textId="77777777" w:rsidR="009E34BE" w:rsidRDefault="009E34BE" w:rsidP="00A741E7"/>
  <w:p w14:paraId="1E31CA8C" w14:textId="77777777" w:rsidR="009E34BE" w:rsidRDefault="009E34BE" w:rsidP="00A741E7"/>
  <w:p w14:paraId="7734308D" w14:textId="77777777" w:rsidR="009E34BE" w:rsidRDefault="009E34BE" w:rsidP="00A741E7"/>
  <w:p w14:paraId="28378D4E" w14:textId="77777777" w:rsidR="009E34BE" w:rsidRDefault="009E34BE" w:rsidP="00A741E7"/>
  <w:p w14:paraId="7634BB61" w14:textId="77777777" w:rsidR="009E34BE" w:rsidRDefault="009E34BE" w:rsidP="00A741E7"/>
  <w:p w14:paraId="60057478" w14:textId="77777777" w:rsidR="009E34BE" w:rsidRDefault="009E34BE" w:rsidP="00A741E7"/>
  <w:p w14:paraId="4C51FFBA" w14:textId="77777777" w:rsidR="009E34BE" w:rsidRDefault="009E34BE" w:rsidP="00A741E7"/>
  <w:p w14:paraId="00CC5E23" w14:textId="77777777" w:rsidR="009E34BE" w:rsidRDefault="009E34BE" w:rsidP="00A741E7"/>
  <w:p w14:paraId="3B4416D8" w14:textId="77777777" w:rsidR="009E34BE" w:rsidRDefault="009E34BE" w:rsidP="00A741E7"/>
  <w:p w14:paraId="3E2D23CD" w14:textId="77777777" w:rsidR="009E34BE" w:rsidRDefault="009E34BE" w:rsidP="00A741E7"/>
  <w:p w14:paraId="64C351C7" w14:textId="77777777" w:rsidR="009E34BE" w:rsidRDefault="009E34BE" w:rsidP="00A741E7"/>
  <w:p w14:paraId="3425251F" w14:textId="77777777" w:rsidR="009E34BE" w:rsidRDefault="009E34BE" w:rsidP="00A741E7"/>
  <w:p w14:paraId="100DEA56" w14:textId="77777777" w:rsidR="009E34BE" w:rsidRDefault="009E34BE" w:rsidP="00A741E7"/>
  <w:p w14:paraId="00E39114" w14:textId="77777777" w:rsidR="009E34BE" w:rsidRDefault="009E34BE" w:rsidP="00A741E7"/>
  <w:p w14:paraId="354169B5" w14:textId="77777777" w:rsidR="009E34BE" w:rsidRDefault="009E34BE" w:rsidP="00A741E7"/>
  <w:p w14:paraId="29811C7F" w14:textId="77777777" w:rsidR="009E34BE" w:rsidRDefault="009E34BE" w:rsidP="00A741E7"/>
  <w:p w14:paraId="592F0E03" w14:textId="77777777" w:rsidR="009E34BE" w:rsidRDefault="009E34BE" w:rsidP="00A741E7"/>
  <w:p w14:paraId="7D39716D" w14:textId="77777777" w:rsidR="009E34BE" w:rsidRDefault="009E34BE" w:rsidP="00A741E7"/>
  <w:p w14:paraId="1FC14D26" w14:textId="77777777" w:rsidR="009E34BE" w:rsidRDefault="009E34BE" w:rsidP="00A741E7"/>
  <w:p w14:paraId="55B969AB" w14:textId="77777777" w:rsidR="009E34BE" w:rsidRDefault="009E34BE" w:rsidP="00A741E7"/>
  <w:p w14:paraId="4517AE2C" w14:textId="77777777" w:rsidR="009E34BE" w:rsidRDefault="009E34BE" w:rsidP="00A741E7"/>
  <w:p w14:paraId="38819AC9" w14:textId="77777777" w:rsidR="009E34BE" w:rsidRDefault="009E34BE" w:rsidP="00A741E7"/>
  <w:p w14:paraId="5F1BF1D3" w14:textId="77777777" w:rsidR="009E34BE" w:rsidRDefault="009E34BE" w:rsidP="00A741E7"/>
  <w:p w14:paraId="4E191F91" w14:textId="77777777" w:rsidR="009E34BE" w:rsidRDefault="009E34BE" w:rsidP="00A741E7"/>
  <w:p w14:paraId="34DCD771" w14:textId="77777777" w:rsidR="009E34BE" w:rsidRDefault="009E34BE" w:rsidP="00A741E7"/>
  <w:p w14:paraId="1741D4C2" w14:textId="77777777" w:rsidR="009E34BE" w:rsidRDefault="009E34BE" w:rsidP="00A741E7"/>
  <w:p w14:paraId="538BCD9F" w14:textId="77777777" w:rsidR="009E34BE" w:rsidRDefault="009E34BE" w:rsidP="00A741E7"/>
  <w:p w14:paraId="355C40FA" w14:textId="77777777" w:rsidR="009E34BE" w:rsidRDefault="009E34BE" w:rsidP="00A741E7"/>
  <w:p w14:paraId="2F358619" w14:textId="77777777" w:rsidR="009E34BE" w:rsidRDefault="009E34BE" w:rsidP="00A741E7"/>
  <w:p w14:paraId="3366274D" w14:textId="77777777" w:rsidR="009E34BE" w:rsidRDefault="009E34BE" w:rsidP="00A741E7"/>
  <w:p w14:paraId="70FE93FB" w14:textId="77777777" w:rsidR="009E34BE" w:rsidRDefault="009E34BE" w:rsidP="00A741E7"/>
  <w:p w14:paraId="717FEA4F" w14:textId="77777777" w:rsidR="009E34BE" w:rsidRDefault="009E34BE" w:rsidP="00A741E7"/>
  <w:p w14:paraId="534CC8B7" w14:textId="77777777" w:rsidR="009E34BE" w:rsidRDefault="009E34BE" w:rsidP="00A741E7"/>
  <w:p w14:paraId="43BD0399" w14:textId="77777777" w:rsidR="009E34BE" w:rsidRDefault="009E34BE" w:rsidP="00A741E7"/>
  <w:p w14:paraId="453FECBB" w14:textId="77777777" w:rsidR="009E34BE" w:rsidRDefault="009E34BE" w:rsidP="00A741E7"/>
  <w:p w14:paraId="4069AE35" w14:textId="77777777" w:rsidR="009E34BE" w:rsidRDefault="009E34BE" w:rsidP="00A741E7"/>
  <w:p w14:paraId="314CECCA" w14:textId="77777777" w:rsidR="009E34BE" w:rsidRDefault="009E34BE" w:rsidP="00A741E7"/>
  <w:p w14:paraId="6F24CA6F" w14:textId="77777777" w:rsidR="009E34BE" w:rsidRDefault="009E34BE" w:rsidP="00E44B58"/>
  <w:p w14:paraId="71770858" w14:textId="77777777" w:rsidR="009E34BE" w:rsidRDefault="009E34BE" w:rsidP="00710E7D"/>
  <w:p w14:paraId="7E881A44" w14:textId="77777777" w:rsidR="009E34BE" w:rsidRDefault="009E34BE" w:rsidP="00710E7D"/>
  <w:p w14:paraId="78B4417E" w14:textId="77777777" w:rsidR="00B42B8C" w:rsidRDefault="00B42B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2784F" w14:textId="77777777" w:rsidR="009E34BE" w:rsidRPr="00FD0EAF" w:rsidRDefault="00D321CD" w:rsidP="00A741E7">
    <w:pPr>
      <w:pStyle w:val="Voettekst"/>
      <w:rPr>
        <w:sz w:val="16"/>
        <w:szCs w:val="16"/>
      </w:rPr>
    </w:pP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r>
    <w:r w:rsidRPr="00FD0EAF">
      <w:rPr>
        <w:sz w:val="16"/>
        <w:szCs w:val="16"/>
      </w:rPr>
      <w:tab/>
      <w:t xml:space="preserve"> </w:t>
    </w:r>
  </w:p>
  <w:p w14:paraId="689E23E5" w14:textId="77777777" w:rsidR="009E34BE" w:rsidRDefault="009E34BE" w:rsidP="00FD0EAF">
    <w:pP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B478D" w14:textId="77777777" w:rsidR="006B3622" w:rsidRPr="003F3547" w:rsidRDefault="006B3622" w:rsidP="003F3547">
      <w:pPr>
        <w:pStyle w:val="Voettekst"/>
      </w:pPr>
    </w:p>
    <w:p w14:paraId="28C4A445" w14:textId="77777777" w:rsidR="006B3622" w:rsidRDefault="006B3622"/>
  </w:footnote>
  <w:footnote w:type="continuationSeparator" w:id="0">
    <w:p w14:paraId="6E715E3F" w14:textId="77777777" w:rsidR="006B3622" w:rsidRPr="003F3547" w:rsidRDefault="006B3622" w:rsidP="003F3547">
      <w:pPr>
        <w:pStyle w:val="Voettekst"/>
      </w:pPr>
    </w:p>
    <w:p w14:paraId="0E398A9E" w14:textId="77777777" w:rsidR="006B3622" w:rsidRDefault="006B3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EC4B3" w14:textId="77777777" w:rsidR="009E34BE" w:rsidRDefault="00315013" w:rsidP="00A741E7">
    <w:r>
      <w:rPr>
        <w:noProof/>
      </w:rPr>
      <w:pict w14:anchorId="01A0BE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351.75pt;height:80.25pt;rotation:315;z-index:-251656192;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p w14:paraId="331CEF54" w14:textId="77777777" w:rsidR="009E34BE" w:rsidRDefault="009E34BE" w:rsidP="00A741E7"/>
  <w:p w14:paraId="78163D5B" w14:textId="77777777" w:rsidR="009E34BE" w:rsidRDefault="009E34BE" w:rsidP="00A741E7"/>
  <w:p w14:paraId="083CD615" w14:textId="77777777" w:rsidR="009E34BE" w:rsidRDefault="009E34BE" w:rsidP="00A741E7"/>
  <w:p w14:paraId="20ED8739" w14:textId="77777777" w:rsidR="009E34BE" w:rsidRDefault="009E34BE" w:rsidP="00A741E7"/>
  <w:p w14:paraId="536953E6" w14:textId="77777777" w:rsidR="009E34BE" w:rsidRDefault="009E34BE" w:rsidP="00A741E7"/>
  <w:p w14:paraId="0AC46F42" w14:textId="77777777" w:rsidR="009E34BE" w:rsidRDefault="009E34BE" w:rsidP="00A741E7"/>
  <w:p w14:paraId="2CECDC24" w14:textId="77777777" w:rsidR="009E34BE" w:rsidRDefault="009E34BE" w:rsidP="00A741E7"/>
  <w:p w14:paraId="15C62E84" w14:textId="77777777" w:rsidR="009E34BE" w:rsidRDefault="009E34BE" w:rsidP="00A741E7"/>
  <w:p w14:paraId="6EF344D5" w14:textId="77777777" w:rsidR="009E34BE" w:rsidRDefault="009E34BE" w:rsidP="00A741E7"/>
  <w:p w14:paraId="05A49924" w14:textId="77777777" w:rsidR="009E34BE" w:rsidRDefault="009E34BE" w:rsidP="00A741E7"/>
  <w:p w14:paraId="1693B400" w14:textId="77777777" w:rsidR="009E34BE" w:rsidRDefault="009E34BE" w:rsidP="00A741E7"/>
  <w:p w14:paraId="3B6D2723" w14:textId="77777777" w:rsidR="009E34BE" w:rsidRDefault="009E34BE" w:rsidP="00A741E7"/>
  <w:p w14:paraId="658339F6" w14:textId="77777777" w:rsidR="009E34BE" w:rsidRDefault="009E34BE" w:rsidP="00A741E7"/>
  <w:p w14:paraId="765380CF" w14:textId="77777777" w:rsidR="009E34BE" w:rsidRDefault="009E34BE" w:rsidP="00A741E7"/>
  <w:p w14:paraId="7C817B5C" w14:textId="77777777" w:rsidR="009E34BE" w:rsidRDefault="009E34BE" w:rsidP="00A741E7"/>
  <w:p w14:paraId="0E66637F" w14:textId="77777777" w:rsidR="009E34BE" w:rsidRDefault="009E34BE" w:rsidP="00A741E7"/>
  <w:p w14:paraId="0903C858" w14:textId="77777777" w:rsidR="009E34BE" w:rsidRDefault="009E34BE" w:rsidP="00A741E7"/>
  <w:p w14:paraId="71299D33" w14:textId="77777777" w:rsidR="009E34BE" w:rsidRDefault="009E34BE" w:rsidP="00A741E7"/>
  <w:p w14:paraId="6480A76F" w14:textId="77777777" w:rsidR="009E34BE" w:rsidRDefault="009E34BE" w:rsidP="00A741E7"/>
  <w:p w14:paraId="36A43B8B" w14:textId="77777777" w:rsidR="009E34BE" w:rsidRDefault="009E34BE" w:rsidP="00A741E7"/>
  <w:p w14:paraId="558D24C1" w14:textId="77777777" w:rsidR="009E34BE" w:rsidRDefault="009E34BE" w:rsidP="00A741E7"/>
  <w:p w14:paraId="22C7D11D" w14:textId="77777777" w:rsidR="009E34BE" w:rsidRDefault="009E34BE" w:rsidP="00A741E7"/>
  <w:p w14:paraId="66AE0692" w14:textId="77777777" w:rsidR="009E34BE" w:rsidRDefault="009E34BE" w:rsidP="00A741E7"/>
  <w:p w14:paraId="3D3F025B" w14:textId="77777777" w:rsidR="009E34BE" w:rsidRDefault="009E34BE" w:rsidP="00A741E7"/>
  <w:p w14:paraId="354A2571" w14:textId="77777777" w:rsidR="009E34BE" w:rsidRDefault="009E34BE" w:rsidP="00A741E7"/>
  <w:p w14:paraId="788B255B" w14:textId="77777777" w:rsidR="009E34BE" w:rsidRDefault="009E34BE" w:rsidP="00A741E7"/>
  <w:p w14:paraId="0D2514F0" w14:textId="77777777" w:rsidR="009E34BE" w:rsidRDefault="009E34BE" w:rsidP="00A741E7"/>
  <w:p w14:paraId="62A0FED9" w14:textId="77777777" w:rsidR="009E34BE" w:rsidRDefault="009E34BE" w:rsidP="00A741E7"/>
  <w:p w14:paraId="555DA57F" w14:textId="77777777" w:rsidR="009E34BE" w:rsidRDefault="009E34BE" w:rsidP="00A741E7"/>
  <w:p w14:paraId="04A2CABD" w14:textId="77777777" w:rsidR="009E34BE" w:rsidRDefault="009E34BE" w:rsidP="00A741E7"/>
  <w:p w14:paraId="744860B7" w14:textId="77777777" w:rsidR="009E34BE" w:rsidRDefault="009E34BE" w:rsidP="00A741E7"/>
  <w:p w14:paraId="17B34531" w14:textId="77777777" w:rsidR="009E34BE" w:rsidRDefault="009E34BE" w:rsidP="00A741E7"/>
  <w:p w14:paraId="53723441" w14:textId="77777777" w:rsidR="009E34BE" w:rsidRDefault="009E34BE" w:rsidP="00A741E7"/>
  <w:p w14:paraId="5F4B7814" w14:textId="77777777" w:rsidR="009E34BE" w:rsidRDefault="009E34BE" w:rsidP="00A741E7"/>
  <w:p w14:paraId="6D4A88A1" w14:textId="77777777" w:rsidR="009E34BE" w:rsidRDefault="009E34BE" w:rsidP="00A741E7"/>
  <w:p w14:paraId="5F6881DF" w14:textId="77777777" w:rsidR="009E34BE" w:rsidRDefault="009E34BE" w:rsidP="00A741E7"/>
  <w:p w14:paraId="474B2BBE" w14:textId="77777777" w:rsidR="009E34BE" w:rsidRDefault="009E34BE" w:rsidP="00A741E7"/>
  <w:p w14:paraId="29D9E8CC" w14:textId="77777777" w:rsidR="009E34BE" w:rsidRDefault="009E34BE" w:rsidP="00A741E7"/>
  <w:p w14:paraId="27C4AC9B" w14:textId="77777777" w:rsidR="009E34BE" w:rsidRDefault="009E34BE" w:rsidP="00A741E7"/>
  <w:p w14:paraId="3F1E8FA0" w14:textId="77777777" w:rsidR="009E34BE" w:rsidRDefault="009E34BE" w:rsidP="00A741E7"/>
  <w:p w14:paraId="1278B463" w14:textId="77777777" w:rsidR="009E34BE" w:rsidRDefault="009E34BE" w:rsidP="00A741E7"/>
  <w:p w14:paraId="3BACE37A" w14:textId="77777777" w:rsidR="009E34BE" w:rsidRDefault="009E34BE" w:rsidP="00A741E7"/>
  <w:p w14:paraId="729F8AEC" w14:textId="77777777" w:rsidR="009E34BE" w:rsidRDefault="009E34BE" w:rsidP="00A741E7"/>
  <w:p w14:paraId="6DA16423" w14:textId="77777777" w:rsidR="009E34BE" w:rsidRDefault="009E34BE" w:rsidP="00A741E7"/>
  <w:p w14:paraId="638B7BD6" w14:textId="77777777" w:rsidR="009E34BE" w:rsidRDefault="009E34BE" w:rsidP="00A741E7"/>
  <w:p w14:paraId="791ABAF2" w14:textId="77777777" w:rsidR="009E34BE" w:rsidRDefault="009E34BE" w:rsidP="00A741E7"/>
  <w:p w14:paraId="1182DFEF" w14:textId="77777777" w:rsidR="009E34BE" w:rsidRDefault="009E34BE" w:rsidP="00A741E7"/>
  <w:p w14:paraId="64D59DC7" w14:textId="77777777" w:rsidR="009E34BE" w:rsidRDefault="009E34BE" w:rsidP="00A741E7"/>
  <w:p w14:paraId="7212BFD8" w14:textId="77777777" w:rsidR="009E34BE" w:rsidRDefault="009E34BE" w:rsidP="00A741E7"/>
  <w:p w14:paraId="5456B887" w14:textId="77777777" w:rsidR="009E34BE" w:rsidRDefault="009E34BE" w:rsidP="00A741E7"/>
  <w:p w14:paraId="1DF20503" w14:textId="77777777" w:rsidR="009E34BE" w:rsidRDefault="009E34BE" w:rsidP="00A741E7"/>
  <w:p w14:paraId="68B70221" w14:textId="77777777" w:rsidR="009E34BE" w:rsidRDefault="009E34BE" w:rsidP="00A741E7"/>
  <w:p w14:paraId="4FD9951D" w14:textId="77777777" w:rsidR="009E34BE" w:rsidRDefault="009E34BE" w:rsidP="00A741E7"/>
  <w:p w14:paraId="693A4D4E" w14:textId="77777777" w:rsidR="009E34BE" w:rsidRDefault="009E34BE" w:rsidP="00A741E7"/>
  <w:p w14:paraId="7CB48605" w14:textId="77777777" w:rsidR="009E34BE" w:rsidRDefault="009E34BE" w:rsidP="00A741E7"/>
  <w:p w14:paraId="3486621B" w14:textId="77777777" w:rsidR="009E34BE" w:rsidRDefault="009E34BE" w:rsidP="00A741E7"/>
  <w:p w14:paraId="226E7C0E" w14:textId="77777777" w:rsidR="009E34BE" w:rsidRDefault="009E34BE" w:rsidP="00A741E7"/>
  <w:p w14:paraId="0399DB30" w14:textId="77777777" w:rsidR="009E34BE" w:rsidRDefault="009E34BE" w:rsidP="00A741E7"/>
  <w:p w14:paraId="407A7975" w14:textId="77777777" w:rsidR="009E34BE" w:rsidRDefault="009E34BE" w:rsidP="00A741E7"/>
  <w:p w14:paraId="3592601C" w14:textId="77777777" w:rsidR="009E34BE" w:rsidRDefault="009E34BE" w:rsidP="00A741E7"/>
  <w:p w14:paraId="4B7DED82" w14:textId="77777777" w:rsidR="009E34BE" w:rsidRDefault="009E34BE" w:rsidP="00A741E7"/>
  <w:p w14:paraId="390D7E2D" w14:textId="77777777" w:rsidR="009E34BE" w:rsidRDefault="009E34BE" w:rsidP="00A741E7"/>
  <w:p w14:paraId="55AE580B" w14:textId="77777777" w:rsidR="009E34BE" w:rsidRDefault="009E34BE" w:rsidP="00A741E7"/>
  <w:p w14:paraId="1C7473B7" w14:textId="77777777" w:rsidR="009E34BE" w:rsidRDefault="009E34BE" w:rsidP="00A741E7"/>
  <w:p w14:paraId="3A880587" w14:textId="77777777" w:rsidR="009E34BE" w:rsidRDefault="009E34BE" w:rsidP="00A741E7"/>
  <w:p w14:paraId="0F48E1EA" w14:textId="77777777" w:rsidR="009E34BE" w:rsidRDefault="009E34BE" w:rsidP="00A741E7"/>
  <w:p w14:paraId="7A0F87A0" w14:textId="77777777" w:rsidR="009E34BE" w:rsidRDefault="009E34BE" w:rsidP="00A741E7"/>
  <w:p w14:paraId="40D2F91D" w14:textId="77777777" w:rsidR="009E34BE" w:rsidRDefault="009E34BE" w:rsidP="00A741E7"/>
  <w:p w14:paraId="78ABAE44" w14:textId="77777777" w:rsidR="009E34BE" w:rsidRDefault="009E34BE" w:rsidP="00A741E7"/>
  <w:p w14:paraId="6D4953A5" w14:textId="77777777" w:rsidR="009E34BE" w:rsidRDefault="009E34BE" w:rsidP="00A741E7"/>
  <w:p w14:paraId="311AE557" w14:textId="77777777" w:rsidR="009E34BE" w:rsidRDefault="009E34BE" w:rsidP="00A741E7"/>
  <w:p w14:paraId="6FDD12F1" w14:textId="77777777" w:rsidR="009E34BE" w:rsidRDefault="009E34BE" w:rsidP="00A741E7"/>
  <w:p w14:paraId="0F2CADAD" w14:textId="77777777" w:rsidR="009E34BE" w:rsidRDefault="009E34BE" w:rsidP="00A741E7"/>
  <w:p w14:paraId="400F7EB8" w14:textId="77777777" w:rsidR="009E34BE" w:rsidRDefault="009E34BE" w:rsidP="00A741E7"/>
  <w:p w14:paraId="2D7D2D84" w14:textId="77777777" w:rsidR="009E34BE" w:rsidRDefault="009E34BE" w:rsidP="00A741E7"/>
  <w:p w14:paraId="3647DE2C" w14:textId="77777777" w:rsidR="009E34BE" w:rsidRDefault="009E34BE" w:rsidP="00A741E7"/>
  <w:p w14:paraId="7E2300D1" w14:textId="77777777" w:rsidR="009E34BE" w:rsidRDefault="009E34BE" w:rsidP="00A741E7"/>
  <w:p w14:paraId="1FE35308" w14:textId="77777777" w:rsidR="009E34BE" w:rsidRDefault="009E34BE" w:rsidP="00A741E7"/>
  <w:p w14:paraId="6EF50C2E" w14:textId="77777777" w:rsidR="009E34BE" w:rsidRDefault="009E34BE" w:rsidP="00A741E7"/>
  <w:p w14:paraId="49E13C58" w14:textId="77777777" w:rsidR="009E34BE" w:rsidRDefault="009E34BE" w:rsidP="00A741E7"/>
  <w:p w14:paraId="60D4CAB7" w14:textId="77777777" w:rsidR="009E34BE" w:rsidRDefault="009E34BE" w:rsidP="00A741E7"/>
  <w:p w14:paraId="5E71CB02" w14:textId="77777777" w:rsidR="009E34BE" w:rsidRDefault="009E34BE" w:rsidP="00A741E7"/>
  <w:p w14:paraId="4E860795" w14:textId="77777777" w:rsidR="009E34BE" w:rsidRDefault="009E34BE" w:rsidP="00A741E7"/>
  <w:p w14:paraId="06DDC2A3" w14:textId="77777777" w:rsidR="009E34BE" w:rsidRDefault="009E34BE" w:rsidP="00A741E7"/>
  <w:p w14:paraId="0480A316" w14:textId="77777777" w:rsidR="009E34BE" w:rsidRDefault="009E34BE" w:rsidP="00A741E7"/>
  <w:p w14:paraId="55FD3B7D" w14:textId="77777777" w:rsidR="009E34BE" w:rsidRDefault="009E34BE" w:rsidP="00A741E7"/>
  <w:p w14:paraId="6EE00299" w14:textId="77777777" w:rsidR="009E34BE" w:rsidRDefault="009E34BE" w:rsidP="00A741E7"/>
  <w:p w14:paraId="22D09FC5" w14:textId="77777777" w:rsidR="009E34BE" w:rsidRDefault="009E34BE" w:rsidP="00A741E7"/>
  <w:p w14:paraId="388E0988" w14:textId="77777777" w:rsidR="009E34BE" w:rsidRDefault="009E34BE" w:rsidP="00A741E7"/>
  <w:p w14:paraId="3C106C64" w14:textId="77777777" w:rsidR="009E34BE" w:rsidRDefault="009E34BE" w:rsidP="00A741E7"/>
  <w:p w14:paraId="5D1B04D4" w14:textId="77777777" w:rsidR="009E34BE" w:rsidRDefault="009E34BE" w:rsidP="00A741E7"/>
  <w:p w14:paraId="7095244F" w14:textId="77777777" w:rsidR="009E34BE" w:rsidRDefault="009E34BE" w:rsidP="00A741E7"/>
  <w:p w14:paraId="249EEF19" w14:textId="77777777" w:rsidR="009E34BE" w:rsidRDefault="009E34BE" w:rsidP="00A741E7"/>
  <w:p w14:paraId="00476A6D" w14:textId="77777777" w:rsidR="009E34BE" w:rsidRDefault="009E34BE" w:rsidP="00A741E7"/>
  <w:p w14:paraId="4ECA90FE" w14:textId="77777777" w:rsidR="009E34BE" w:rsidRDefault="009E34BE" w:rsidP="00A741E7"/>
  <w:p w14:paraId="4C293F5C" w14:textId="77777777" w:rsidR="009E34BE" w:rsidRDefault="009E34BE" w:rsidP="00A741E7"/>
  <w:p w14:paraId="6570818A" w14:textId="77777777" w:rsidR="009E34BE" w:rsidRDefault="009E34BE" w:rsidP="00A741E7"/>
  <w:p w14:paraId="28267229" w14:textId="77777777" w:rsidR="009E34BE" w:rsidRDefault="009E34BE" w:rsidP="00A741E7"/>
  <w:p w14:paraId="65F65F5E" w14:textId="77777777" w:rsidR="009E34BE" w:rsidRDefault="009E34BE" w:rsidP="00A741E7"/>
  <w:p w14:paraId="37B57623" w14:textId="77777777" w:rsidR="009E34BE" w:rsidRDefault="009E34BE" w:rsidP="00A741E7"/>
  <w:p w14:paraId="4781E026" w14:textId="77777777" w:rsidR="009E34BE" w:rsidRDefault="009E34BE" w:rsidP="00A741E7"/>
  <w:p w14:paraId="5C80FDED" w14:textId="77777777" w:rsidR="009E34BE" w:rsidRDefault="009E34BE" w:rsidP="00A741E7"/>
  <w:p w14:paraId="5B9A4B0E" w14:textId="77777777" w:rsidR="009E34BE" w:rsidRDefault="009E34BE" w:rsidP="00A741E7"/>
  <w:p w14:paraId="493E4FBF" w14:textId="77777777" w:rsidR="009E34BE" w:rsidRDefault="009E34BE" w:rsidP="00A741E7"/>
  <w:p w14:paraId="76862F4B" w14:textId="77777777" w:rsidR="009E34BE" w:rsidRDefault="009E34BE" w:rsidP="00A741E7"/>
  <w:p w14:paraId="14D15971" w14:textId="77777777" w:rsidR="009E34BE" w:rsidRDefault="009E34BE" w:rsidP="00A741E7"/>
  <w:p w14:paraId="3E610E01" w14:textId="77777777" w:rsidR="009E34BE" w:rsidRDefault="009E34BE" w:rsidP="00A741E7"/>
  <w:p w14:paraId="2C6320EB" w14:textId="77777777" w:rsidR="009E34BE" w:rsidRDefault="009E34BE" w:rsidP="00A741E7"/>
  <w:p w14:paraId="71F2A811" w14:textId="77777777" w:rsidR="009E34BE" w:rsidRDefault="009E34BE" w:rsidP="00A741E7"/>
  <w:p w14:paraId="05268612" w14:textId="77777777" w:rsidR="009E34BE" w:rsidRDefault="009E34BE" w:rsidP="00A741E7"/>
  <w:p w14:paraId="31F2179D" w14:textId="77777777" w:rsidR="009E34BE" w:rsidRDefault="009E34BE" w:rsidP="00A741E7"/>
  <w:p w14:paraId="2F80A8EB" w14:textId="77777777" w:rsidR="009E34BE" w:rsidRDefault="009E34BE" w:rsidP="00A741E7"/>
  <w:p w14:paraId="75DD12C3" w14:textId="77777777" w:rsidR="009E34BE" w:rsidRDefault="009E34BE" w:rsidP="00A741E7"/>
  <w:p w14:paraId="3D25C969" w14:textId="77777777" w:rsidR="009E34BE" w:rsidRDefault="009E34BE" w:rsidP="00A741E7"/>
  <w:p w14:paraId="6DACA3AC" w14:textId="77777777" w:rsidR="009E34BE" w:rsidRDefault="009E34BE" w:rsidP="00A741E7"/>
  <w:p w14:paraId="130FF838" w14:textId="77777777" w:rsidR="009E34BE" w:rsidRDefault="009E34BE" w:rsidP="00A741E7"/>
  <w:p w14:paraId="66B24433" w14:textId="77777777" w:rsidR="009E34BE" w:rsidRDefault="009E34BE" w:rsidP="00A741E7"/>
  <w:p w14:paraId="5FEF39C8" w14:textId="77777777" w:rsidR="009E34BE" w:rsidRDefault="009E34BE" w:rsidP="00A741E7"/>
  <w:p w14:paraId="7788A504" w14:textId="77777777" w:rsidR="009E34BE" w:rsidRDefault="009E34BE" w:rsidP="00A741E7"/>
  <w:p w14:paraId="502F71DA" w14:textId="77777777" w:rsidR="009E34BE" w:rsidRDefault="009E34BE" w:rsidP="00A741E7"/>
  <w:p w14:paraId="472FAB83" w14:textId="77777777" w:rsidR="009E34BE" w:rsidRDefault="009E34BE" w:rsidP="00A741E7"/>
  <w:p w14:paraId="0AD388F9" w14:textId="77777777" w:rsidR="009E34BE" w:rsidRDefault="009E34BE" w:rsidP="00A741E7"/>
  <w:p w14:paraId="703A7DC3" w14:textId="77777777" w:rsidR="009E34BE" w:rsidRDefault="009E34BE" w:rsidP="00A741E7"/>
  <w:p w14:paraId="0EF7A2B8" w14:textId="77777777" w:rsidR="009E34BE" w:rsidRDefault="009E34BE" w:rsidP="00A741E7"/>
  <w:p w14:paraId="4D2A3081" w14:textId="77777777" w:rsidR="009E34BE" w:rsidRDefault="009E34BE" w:rsidP="00A741E7"/>
  <w:p w14:paraId="66939F86" w14:textId="77777777" w:rsidR="009E34BE" w:rsidRDefault="009E34BE" w:rsidP="00A741E7"/>
  <w:p w14:paraId="485BCFA4" w14:textId="77777777" w:rsidR="009E34BE" w:rsidRDefault="009E34BE" w:rsidP="00A741E7"/>
  <w:p w14:paraId="05399901" w14:textId="77777777" w:rsidR="009E34BE" w:rsidRDefault="009E34BE" w:rsidP="00A741E7"/>
  <w:p w14:paraId="0DAF6759" w14:textId="77777777" w:rsidR="009E34BE" w:rsidRDefault="009E34BE" w:rsidP="00A741E7"/>
  <w:p w14:paraId="1D1C8CB6" w14:textId="77777777" w:rsidR="009E34BE" w:rsidRDefault="009E34BE" w:rsidP="00A741E7"/>
  <w:p w14:paraId="6B4EF19D" w14:textId="77777777" w:rsidR="009E34BE" w:rsidRDefault="009E34BE" w:rsidP="00A741E7"/>
  <w:p w14:paraId="4E980986" w14:textId="77777777" w:rsidR="009E34BE" w:rsidRDefault="009E34BE" w:rsidP="00A741E7"/>
  <w:p w14:paraId="39B22C54" w14:textId="77777777" w:rsidR="009E34BE" w:rsidRDefault="009E34BE" w:rsidP="00A741E7"/>
  <w:p w14:paraId="035B5368" w14:textId="77777777" w:rsidR="009E34BE" w:rsidRDefault="009E34BE" w:rsidP="00A741E7"/>
  <w:p w14:paraId="619B7BCB" w14:textId="77777777" w:rsidR="009E34BE" w:rsidRDefault="009E34BE" w:rsidP="00A741E7"/>
  <w:p w14:paraId="24E911BC" w14:textId="77777777" w:rsidR="009E34BE" w:rsidRDefault="009E34BE" w:rsidP="00A741E7"/>
  <w:p w14:paraId="1C5A1DDC" w14:textId="77777777" w:rsidR="009E34BE" w:rsidRDefault="009E34BE" w:rsidP="00A741E7"/>
  <w:p w14:paraId="48383C1D" w14:textId="77777777" w:rsidR="009E34BE" w:rsidRDefault="009E34BE" w:rsidP="00A741E7"/>
  <w:p w14:paraId="30671168" w14:textId="77777777" w:rsidR="009E34BE" w:rsidRDefault="009E34BE" w:rsidP="00A741E7"/>
  <w:p w14:paraId="7D1399B2" w14:textId="77777777" w:rsidR="009E34BE" w:rsidRDefault="009E34BE" w:rsidP="00A741E7"/>
  <w:p w14:paraId="73FC3679" w14:textId="77777777" w:rsidR="009E34BE" w:rsidRDefault="009E34BE" w:rsidP="00A741E7"/>
  <w:p w14:paraId="2DC2C70E" w14:textId="77777777" w:rsidR="009E34BE" w:rsidRDefault="009E34BE" w:rsidP="00A741E7"/>
  <w:p w14:paraId="245B2ABF" w14:textId="77777777" w:rsidR="009E34BE" w:rsidRDefault="009E34BE" w:rsidP="00A741E7"/>
  <w:p w14:paraId="58839FE0" w14:textId="77777777" w:rsidR="009E34BE" w:rsidRDefault="009E34BE" w:rsidP="00A741E7"/>
  <w:p w14:paraId="4C9940F2" w14:textId="77777777" w:rsidR="009E34BE" w:rsidRDefault="009E34BE" w:rsidP="00A741E7"/>
  <w:p w14:paraId="2E5D6552" w14:textId="77777777" w:rsidR="009E34BE" w:rsidRDefault="009E34BE" w:rsidP="00A741E7"/>
  <w:p w14:paraId="5004D9B9" w14:textId="77777777" w:rsidR="009E34BE" w:rsidRDefault="009E34BE" w:rsidP="00A741E7"/>
  <w:p w14:paraId="65216D5D" w14:textId="77777777" w:rsidR="009E34BE" w:rsidRDefault="009E34BE" w:rsidP="00A741E7"/>
  <w:p w14:paraId="4E6D7CD9" w14:textId="77777777" w:rsidR="009E34BE" w:rsidRDefault="009E34BE" w:rsidP="00A741E7"/>
  <w:p w14:paraId="595B7888" w14:textId="77777777" w:rsidR="009E34BE" w:rsidRDefault="009E34BE" w:rsidP="00A741E7"/>
  <w:p w14:paraId="252BE23C" w14:textId="77777777" w:rsidR="009E34BE" w:rsidRDefault="009E34BE" w:rsidP="00A741E7"/>
  <w:p w14:paraId="1F92CFB2" w14:textId="77777777" w:rsidR="009E34BE" w:rsidRDefault="009E34BE" w:rsidP="00A741E7"/>
  <w:p w14:paraId="5E36A678" w14:textId="77777777" w:rsidR="009E34BE" w:rsidRDefault="009E34BE" w:rsidP="00A741E7"/>
  <w:p w14:paraId="719D3C62" w14:textId="77777777" w:rsidR="009E34BE" w:rsidRDefault="009E34BE" w:rsidP="00A741E7"/>
  <w:p w14:paraId="38225FEE" w14:textId="77777777" w:rsidR="009E34BE" w:rsidRDefault="009E34BE" w:rsidP="00A741E7"/>
  <w:p w14:paraId="19C70FB2" w14:textId="77777777" w:rsidR="009E34BE" w:rsidRDefault="009E34BE" w:rsidP="00A741E7"/>
  <w:p w14:paraId="04B1D82A" w14:textId="77777777" w:rsidR="009E34BE" w:rsidRDefault="009E34BE" w:rsidP="00A741E7"/>
  <w:p w14:paraId="35BE7516" w14:textId="77777777" w:rsidR="009E34BE" w:rsidRDefault="009E34BE" w:rsidP="00A741E7"/>
  <w:p w14:paraId="669E9ED0" w14:textId="77777777" w:rsidR="009E34BE" w:rsidRDefault="009E34BE" w:rsidP="00A741E7"/>
  <w:p w14:paraId="6E3F78E3" w14:textId="77777777" w:rsidR="009E34BE" w:rsidRDefault="009E34BE" w:rsidP="00A741E7"/>
  <w:p w14:paraId="140D88D0" w14:textId="77777777" w:rsidR="009E34BE" w:rsidRDefault="009E34BE" w:rsidP="00A741E7"/>
  <w:p w14:paraId="66466036" w14:textId="77777777" w:rsidR="009E34BE" w:rsidRDefault="009E34BE" w:rsidP="00A741E7"/>
  <w:p w14:paraId="34E5F0DA" w14:textId="77777777" w:rsidR="009E34BE" w:rsidRDefault="009E34BE" w:rsidP="00A741E7"/>
  <w:p w14:paraId="7455B0FC" w14:textId="77777777" w:rsidR="009E34BE" w:rsidRDefault="009E34BE" w:rsidP="00A741E7"/>
  <w:p w14:paraId="1673B2EE" w14:textId="77777777" w:rsidR="009E34BE" w:rsidRDefault="009E34BE" w:rsidP="00A741E7"/>
  <w:p w14:paraId="6FA3FFD8" w14:textId="77777777" w:rsidR="009E34BE" w:rsidRDefault="009E34BE" w:rsidP="00A741E7"/>
  <w:p w14:paraId="019AE1D5" w14:textId="77777777" w:rsidR="009E34BE" w:rsidRDefault="009E34BE" w:rsidP="00A741E7"/>
  <w:p w14:paraId="2DD64C45" w14:textId="77777777" w:rsidR="009E34BE" w:rsidRDefault="009E34BE" w:rsidP="00A741E7"/>
  <w:p w14:paraId="1138CD22" w14:textId="77777777" w:rsidR="009E34BE" w:rsidRDefault="009E34BE" w:rsidP="00A741E7"/>
  <w:p w14:paraId="4B225D11" w14:textId="77777777" w:rsidR="009E34BE" w:rsidRDefault="009E34BE" w:rsidP="00A741E7"/>
  <w:p w14:paraId="005930DB" w14:textId="77777777" w:rsidR="009E34BE" w:rsidRDefault="009E34BE" w:rsidP="00A741E7"/>
  <w:p w14:paraId="78B3EAEA" w14:textId="77777777" w:rsidR="009E34BE" w:rsidRDefault="009E34BE" w:rsidP="00A741E7"/>
  <w:p w14:paraId="29481D67" w14:textId="77777777" w:rsidR="009E34BE" w:rsidRDefault="009E34BE" w:rsidP="00A741E7"/>
  <w:p w14:paraId="4E9CCD29" w14:textId="77777777" w:rsidR="009E34BE" w:rsidRDefault="009E34BE" w:rsidP="00E44B58"/>
  <w:p w14:paraId="70778871" w14:textId="77777777" w:rsidR="009E34BE" w:rsidRDefault="009E34BE" w:rsidP="00710E7D"/>
  <w:p w14:paraId="34BA3C21" w14:textId="77777777" w:rsidR="009E34BE" w:rsidRDefault="009E34BE" w:rsidP="00710E7D"/>
  <w:p w14:paraId="335F5F4D" w14:textId="77777777" w:rsidR="00B42B8C" w:rsidRDefault="00B42B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E2F5C" w14:textId="5BB321E0" w:rsidR="009E34BE" w:rsidRDefault="009E34BE" w:rsidP="008B5E83">
    <w:pPr>
      <w:pStyle w:val="Koptekst"/>
      <w:tabs>
        <w:tab w:val="left" w:pos="0"/>
      </w:tabs>
      <w:jc w:val="right"/>
    </w:pPr>
  </w:p>
  <w:p w14:paraId="2CEBB85C" w14:textId="6B24E3D4" w:rsidR="009E34BE" w:rsidRDefault="009E34BE" w:rsidP="00A741E7"/>
  <w:p w14:paraId="6A0C7663" w14:textId="4C70EFDB" w:rsidR="009E34BE" w:rsidRDefault="000570FA" w:rsidP="003222AE">
    <w:pPr>
      <w:jc w:val="right"/>
    </w:pPr>
    <w:r>
      <w:rPr>
        <w:noProof/>
      </w:rPr>
      <w:drawing>
        <wp:inline distT="0" distB="0" distL="0" distR="0" wp14:anchorId="23AE7136" wp14:editId="7639F77C">
          <wp:extent cx="2075291" cy="1574562"/>
          <wp:effectExtent l="0" t="0" r="1270" b="6985"/>
          <wp:docPr id="619505239" name="Afbeelding 2" descr="Afbeelding met Lettertype, tekst, Graphics,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1355" name="Afbeelding 2" descr="Afbeelding met Lettertype, tekst, Graphics, grafische vormgeving&#10;&#10;Automatisch gegenereerde beschrijving"/>
                  <pic:cNvPicPr/>
                </pic:nvPicPr>
                <pic:blipFill>
                  <a:blip r:embed="rId1"/>
                  <a:stretch>
                    <a:fillRect/>
                  </a:stretch>
                </pic:blipFill>
                <pic:spPr>
                  <a:xfrm>
                    <a:off x="0" y="0"/>
                    <a:ext cx="2079966" cy="1578109"/>
                  </a:xfrm>
                  <a:prstGeom prst="rect">
                    <a:avLst/>
                  </a:prstGeom>
                </pic:spPr>
              </pic:pic>
            </a:graphicData>
          </a:graphic>
        </wp:inline>
      </w:drawing>
    </w:r>
  </w:p>
  <w:p w14:paraId="16BDE897" w14:textId="77777777" w:rsidR="009E34BE" w:rsidRDefault="009E34BE" w:rsidP="00710E7D"/>
  <w:p w14:paraId="0E909EBB" w14:textId="77777777" w:rsidR="009E34BE" w:rsidRDefault="009E34BE" w:rsidP="00710E7D"/>
  <w:p w14:paraId="2B77DCF2" w14:textId="77777777" w:rsidR="00B42B8C" w:rsidRDefault="00B42B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F1EB2" w14:textId="77777777" w:rsidR="009E34BE" w:rsidRDefault="00315013" w:rsidP="00A741E7">
    <w:pPr>
      <w:pStyle w:val="Koptekst"/>
    </w:pPr>
    <w:r>
      <w:rPr>
        <w:noProof/>
      </w:rPr>
      <w:pict w14:anchorId="23226A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style="position:absolute;margin-left:0;margin-top:0;width:351.75pt;height:80.25pt;rotation:315;z-index:-251657216;mso-position-horizontal:center;mso-position-horizontal-relative:margin;mso-position-vertical:center;mso-position-vertical-relative:margin" wrapcoords="21416 1009 18975 1211 18975 3230 18422 2221 17547 -202 17271 1009 13448 1211 12113 1615 11790 1009 11099 606 10362 3028 9580 1413 9073 1009 7553 1615 7046 606 6908 1615 6908 5854 5711 2019 4882 0 4698 807 4237 1615 4007 2019 3500 4845 2303 1615 1704 202 1566 807 1197 1211 875 1817 322 4441 138 8882 368 13727 507 14131 1013 16553 1105 16957 2026 17159 2119 17159 3224 13727 3592 14131 4928 18774 5250 17159 5987 15746 7369 17159 7415 12718 7691 13929 9303 17361 9487 17159 9487 12718 9856 14333 11422 17764 11560 17361 12343 16150 13586 17159 16718 17159 16764 13525 17363 10901 18238 10093 20034 16755 20449 16755 20495 15342 20495 6258 20909 3432 21232 4037 21508 3230 21554 1615 21416 1009" fillcolor="silver" stroked="f">
          <v:fill opacity=".5"/>
          <v:textpath style="font-family:&quot;Arial&quot;;font-size:1in"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2" w15:restartNumberingAfterBreak="0">
    <w:nsid w:val="40EF61F8"/>
    <w:multiLevelType w:val="multilevel"/>
    <w:tmpl w:val="B80072F2"/>
    <w:styleLink w:val="KopnummeringEmtio"/>
    <w:lvl w:ilvl="0">
      <w:start w:val="1"/>
      <w:numFmt w:val="decimal"/>
      <w:pStyle w:val="Kop1"/>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23" w15:restartNumberingAfterBreak="0">
    <w:nsid w:val="42E800D1"/>
    <w:multiLevelType w:val="multilevel"/>
    <w:tmpl w:val="90A8103A"/>
    <w:numStyleLink w:val="BijlagenummeringEmtio"/>
  </w:abstractNum>
  <w:abstractNum w:abstractNumId="24" w15:restartNumberingAfterBreak="0">
    <w:nsid w:val="43A561BB"/>
    <w:multiLevelType w:val="multilevel"/>
    <w:tmpl w:val="8576664C"/>
    <w:numStyleLink w:val="OpsommingtekenEmtio"/>
  </w:abstractNum>
  <w:abstractNum w:abstractNumId="25"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6"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C63AC9"/>
    <w:multiLevelType w:val="multilevel"/>
    <w:tmpl w:val="8576664C"/>
    <w:numStyleLink w:val="OpsommingtekenEmtio"/>
  </w:abstractNum>
  <w:abstractNum w:abstractNumId="29" w15:restartNumberingAfterBreak="0">
    <w:nsid w:val="58D76737"/>
    <w:multiLevelType w:val="multilevel"/>
    <w:tmpl w:val="8576664C"/>
    <w:numStyleLink w:val="OpsommingtekenEmtio"/>
  </w:abstractNum>
  <w:abstractNum w:abstractNumId="30" w15:restartNumberingAfterBreak="0">
    <w:nsid w:val="5B616121"/>
    <w:multiLevelType w:val="multilevel"/>
    <w:tmpl w:val="B4BACAD8"/>
    <w:numStyleLink w:val="OpsommingstreepjeEmtio"/>
  </w:abstractNum>
  <w:abstractNum w:abstractNumId="31" w15:restartNumberingAfterBreak="0">
    <w:nsid w:val="5DC64260"/>
    <w:multiLevelType w:val="multilevel"/>
    <w:tmpl w:val="C9FA2D30"/>
    <w:numStyleLink w:val="OpsommingopenrondjeEmtio"/>
  </w:abstractNum>
  <w:abstractNum w:abstractNumId="32" w15:restartNumberingAfterBreak="0">
    <w:nsid w:val="5DFE3518"/>
    <w:multiLevelType w:val="multilevel"/>
    <w:tmpl w:val="C9FA2D30"/>
    <w:numStyleLink w:val="OpsommingopenrondjeEmtio"/>
  </w:abstractNum>
  <w:abstractNum w:abstractNumId="33" w15:restartNumberingAfterBreak="0">
    <w:nsid w:val="609F7B87"/>
    <w:multiLevelType w:val="multilevel"/>
    <w:tmpl w:val="B80072F2"/>
    <w:numStyleLink w:val="KopnummeringEmtio"/>
  </w:abstractNum>
  <w:abstractNum w:abstractNumId="34"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5" w15:restartNumberingAfterBreak="0">
    <w:nsid w:val="6B382304"/>
    <w:multiLevelType w:val="multilevel"/>
    <w:tmpl w:val="8576664C"/>
    <w:numStyleLink w:val="OpsommingtekenEmtio"/>
  </w:abstractNum>
  <w:abstractNum w:abstractNumId="36" w15:restartNumberingAfterBreak="0">
    <w:nsid w:val="6C6644DD"/>
    <w:multiLevelType w:val="multilevel"/>
    <w:tmpl w:val="9E50E438"/>
    <w:numStyleLink w:val="OpsommingbolletjeEmtio"/>
  </w:abstractNum>
  <w:abstractNum w:abstractNumId="37" w15:restartNumberingAfterBreak="0">
    <w:nsid w:val="6CAB1E63"/>
    <w:multiLevelType w:val="multilevel"/>
    <w:tmpl w:val="7FB6E594"/>
    <w:numStyleLink w:val="AgendapuntlijstEmtio"/>
  </w:abstractNum>
  <w:abstractNum w:abstractNumId="38" w15:restartNumberingAfterBreak="0">
    <w:nsid w:val="6E7370EC"/>
    <w:multiLevelType w:val="multilevel"/>
    <w:tmpl w:val="9200769E"/>
    <w:numStyleLink w:val="OpsommingkleineletterEmtio"/>
  </w:abstractNum>
  <w:abstractNum w:abstractNumId="39" w15:restartNumberingAfterBreak="0">
    <w:nsid w:val="7038598F"/>
    <w:multiLevelType w:val="multilevel"/>
    <w:tmpl w:val="90A8103A"/>
    <w:numStyleLink w:val="BijlagenummeringEmtio"/>
  </w:abstractNum>
  <w:abstractNum w:abstractNumId="40" w15:restartNumberingAfterBreak="0">
    <w:nsid w:val="70EC4E8C"/>
    <w:multiLevelType w:val="multilevel"/>
    <w:tmpl w:val="C9FA2D30"/>
    <w:numStyleLink w:val="OpsommingopenrondjeEmtio"/>
  </w:abstractNum>
  <w:abstractNum w:abstractNumId="41" w15:restartNumberingAfterBreak="0">
    <w:nsid w:val="717435D9"/>
    <w:multiLevelType w:val="multilevel"/>
    <w:tmpl w:val="B80072F2"/>
    <w:numStyleLink w:val="KopnummeringEmtio"/>
  </w:abstractNum>
  <w:abstractNum w:abstractNumId="42" w15:restartNumberingAfterBreak="0">
    <w:nsid w:val="76AE427F"/>
    <w:multiLevelType w:val="multilevel"/>
    <w:tmpl w:val="8576664C"/>
    <w:numStyleLink w:val="OpsommingtekenEmtio"/>
  </w:abstractNum>
  <w:abstractNum w:abstractNumId="43" w15:restartNumberingAfterBreak="0">
    <w:nsid w:val="792E34E6"/>
    <w:multiLevelType w:val="multilevel"/>
    <w:tmpl w:val="C9FA2D30"/>
    <w:numStyleLink w:val="OpsommingopenrondjeEmtio"/>
  </w:abstractNum>
  <w:abstractNum w:abstractNumId="44" w15:restartNumberingAfterBreak="0">
    <w:nsid w:val="79AE6CDF"/>
    <w:multiLevelType w:val="multilevel"/>
    <w:tmpl w:val="B4BACAD8"/>
    <w:numStyleLink w:val="OpsommingstreepjeEmtio"/>
  </w:abstractNum>
  <w:abstractNum w:abstractNumId="45"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16cid:durableId="1585996119">
    <w:abstractNumId w:val="10"/>
  </w:num>
  <w:num w:numId="2" w16cid:durableId="1278635713">
    <w:abstractNumId w:val="21"/>
  </w:num>
  <w:num w:numId="3" w16cid:durableId="1869878295">
    <w:abstractNumId w:val="25"/>
  </w:num>
  <w:num w:numId="4" w16cid:durableId="1433820775">
    <w:abstractNumId w:val="11"/>
  </w:num>
  <w:num w:numId="5" w16cid:durableId="580913010">
    <w:abstractNumId w:val="27"/>
  </w:num>
  <w:num w:numId="6" w16cid:durableId="458767911">
    <w:abstractNumId w:val="14"/>
  </w:num>
  <w:num w:numId="7" w16cid:durableId="1962031839">
    <w:abstractNumId w:val="13"/>
  </w:num>
  <w:num w:numId="8" w16cid:durableId="58403404">
    <w:abstractNumId w:val="20"/>
  </w:num>
  <w:num w:numId="9" w16cid:durableId="1254510291">
    <w:abstractNumId w:val="22"/>
  </w:num>
  <w:num w:numId="10" w16cid:durableId="757411097">
    <w:abstractNumId w:val="34"/>
  </w:num>
  <w:num w:numId="11" w16cid:durableId="17705381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43262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7338562">
    <w:abstractNumId w:val="19"/>
  </w:num>
  <w:num w:numId="14" w16cid:durableId="1054815755">
    <w:abstractNumId w:val="9"/>
  </w:num>
  <w:num w:numId="15" w16cid:durableId="709451790">
    <w:abstractNumId w:val="7"/>
  </w:num>
  <w:num w:numId="16" w16cid:durableId="1099326884">
    <w:abstractNumId w:val="6"/>
  </w:num>
  <w:num w:numId="17" w16cid:durableId="1788813328">
    <w:abstractNumId w:val="5"/>
  </w:num>
  <w:num w:numId="18" w16cid:durableId="870652771">
    <w:abstractNumId w:val="4"/>
  </w:num>
  <w:num w:numId="19" w16cid:durableId="1401906199">
    <w:abstractNumId w:val="8"/>
  </w:num>
  <w:num w:numId="20" w16cid:durableId="2127850541">
    <w:abstractNumId w:val="3"/>
  </w:num>
  <w:num w:numId="21" w16cid:durableId="79912065">
    <w:abstractNumId w:val="2"/>
  </w:num>
  <w:num w:numId="22" w16cid:durableId="1036544792">
    <w:abstractNumId w:val="1"/>
  </w:num>
  <w:num w:numId="23" w16cid:durableId="224145057">
    <w:abstractNumId w:val="0"/>
  </w:num>
  <w:num w:numId="24" w16cid:durableId="1814179560">
    <w:abstractNumId w:val="38"/>
  </w:num>
  <w:num w:numId="25" w16cid:durableId="1951551932">
    <w:abstractNumId w:val="15"/>
  </w:num>
  <w:num w:numId="26" w16cid:durableId="201553760">
    <w:abstractNumId w:val="30"/>
  </w:num>
  <w:num w:numId="27" w16cid:durableId="1248147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680387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9000510">
    <w:abstractNumId w:val="23"/>
  </w:num>
  <w:num w:numId="30" w16cid:durableId="571812488">
    <w:abstractNumId w:val="26"/>
  </w:num>
  <w:num w:numId="31" w16cid:durableId="474376599">
    <w:abstractNumId w:val="37"/>
  </w:num>
  <w:num w:numId="32" w16cid:durableId="1473601010">
    <w:abstractNumId w:val="41"/>
  </w:num>
  <w:num w:numId="33" w16cid:durableId="566764947">
    <w:abstractNumId w:val="16"/>
  </w:num>
  <w:num w:numId="34" w16cid:durableId="231427086">
    <w:abstractNumId w:val="35"/>
  </w:num>
  <w:num w:numId="35" w16cid:durableId="1300265889">
    <w:abstractNumId w:val="43"/>
  </w:num>
  <w:num w:numId="36" w16cid:durableId="1395933621">
    <w:abstractNumId w:val="36"/>
  </w:num>
  <w:num w:numId="37" w16cid:durableId="199979742">
    <w:abstractNumId w:val="28"/>
  </w:num>
  <w:num w:numId="38" w16cid:durableId="135072998">
    <w:abstractNumId w:val="31"/>
  </w:num>
  <w:num w:numId="39" w16cid:durableId="1118181560">
    <w:abstractNumId w:val="32"/>
  </w:num>
  <w:num w:numId="40" w16cid:durableId="536043425">
    <w:abstractNumId w:val="18"/>
  </w:num>
  <w:num w:numId="41" w16cid:durableId="294263553">
    <w:abstractNumId w:val="40"/>
  </w:num>
  <w:num w:numId="42" w16cid:durableId="1185096114">
    <w:abstractNumId w:val="44"/>
  </w:num>
  <w:num w:numId="43" w16cid:durableId="447747433">
    <w:abstractNumId w:val="17"/>
  </w:num>
  <w:num w:numId="44" w16cid:durableId="1940944346">
    <w:abstractNumId w:val="29"/>
  </w:num>
  <w:num w:numId="45" w16cid:durableId="1786384744">
    <w:abstractNumId w:val="24"/>
  </w:num>
  <w:num w:numId="46" w16cid:durableId="1058242432">
    <w:abstractNumId w:val="33"/>
  </w:num>
  <w:num w:numId="47" w16cid:durableId="722218105">
    <w:abstractNumId w:val="12"/>
  </w:num>
  <w:num w:numId="48" w16cid:durableId="1745908467">
    <w:abstractNumId w:val="39"/>
  </w:num>
  <w:num w:numId="49" w16cid:durableId="156583084">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2050">
      <o:colormru v:ext="edit" colors="#ddd"/>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C5"/>
    <w:rsid w:val="00004562"/>
    <w:rsid w:val="00006237"/>
    <w:rsid w:val="0000663D"/>
    <w:rsid w:val="00010D95"/>
    <w:rsid w:val="00011BFA"/>
    <w:rsid w:val="00011C43"/>
    <w:rsid w:val="00012581"/>
    <w:rsid w:val="00017592"/>
    <w:rsid w:val="000242E1"/>
    <w:rsid w:val="0002562D"/>
    <w:rsid w:val="00030CEB"/>
    <w:rsid w:val="000331E1"/>
    <w:rsid w:val="0003377A"/>
    <w:rsid w:val="000340F2"/>
    <w:rsid w:val="00034C02"/>
    <w:rsid w:val="00035232"/>
    <w:rsid w:val="000418EF"/>
    <w:rsid w:val="00042D96"/>
    <w:rsid w:val="0004513F"/>
    <w:rsid w:val="00047FF3"/>
    <w:rsid w:val="00050D4B"/>
    <w:rsid w:val="0005205D"/>
    <w:rsid w:val="00052426"/>
    <w:rsid w:val="00052FF4"/>
    <w:rsid w:val="00053E43"/>
    <w:rsid w:val="0005430B"/>
    <w:rsid w:val="000570FA"/>
    <w:rsid w:val="0005732F"/>
    <w:rsid w:val="00066DF0"/>
    <w:rsid w:val="00074DAC"/>
    <w:rsid w:val="0007714E"/>
    <w:rsid w:val="0009698A"/>
    <w:rsid w:val="000A1B78"/>
    <w:rsid w:val="000A602A"/>
    <w:rsid w:val="000B2FB8"/>
    <w:rsid w:val="000B3099"/>
    <w:rsid w:val="000C0969"/>
    <w:rsid w:val="000C1A1A"/>
    <w:rsid w:val="000C477D"/>
    <w:rsid w:val="000C59F4"/>
    <w:rsid w:val="000D30A4"/>
    <w:rsid w:val="000D5FF8"/>
    <w:rsid w:val="000D63C5"/>
    <w:rsid w:val="000D6AB7"/>
    <w:rsid w:val="000E1539"/>
    <w:rsid w:val="000E2AC2"/>
    <w:rsid w:val="000E46BA"/>
    <w:rsid w:val="000E55A1"/>
    <w:rsid w:val="000E6E43"/>
    <w:rsid w:val="000F213A"/>
    <w:rsid w:val="000F2D93"/>
    <w:rsid w:val="000F650E"/>
    <w:rsid w:val="00100B98"/>
    <w:rsid w:val="00103070"/>
    <w:rsid w:val="00106601"/>
    <w:rsid w:val="00110A9F"/>
    <w:rsid w:val="00116F7B"/>
    <w:rsid w:val="001170AE"/>
    <w:rsid w:val="0011784F"/>
    <w:rsid w:val="00122DED"/>
    <w:rsid w:val="00123457"/>
    <w:rsid w:val="00124416"/>
    <w:rsid w:val="001257C4"/>
    <w:rsid w:val="00132265"/>
    <w:rsid w:val="00134E43"/>
    <w:rsid w:val="001351DA"/>
    <w:rsid w:val="001351DC"/>
    <w:rsid w:val="00135A2A"/>
    <w:rsid w:val="00135E7B"/>
    <w:rsid w:val="001360B3"/>
    <w:rsid w:val="00137CBB"/>
    <w:rsid w:val="0014100F"/>
    <w:rsid w:val="00143D70"/>
    <w:rsid w:val="00145B8E"/>
    <w:rsid w:val="0014640F"/>
    <w:rsid w:val="00151E83"/>
    <w:rsid w:val="00152E4D"/>
    <w:rsid w:val="00154B86"/>
    <w:rsid w:val="001579D8"/>
    <w:rsid w:val="001634F8"/>
    <w:rsid w:val="001639F5"/>
    <w:rsid w:val="00164909"/>
    <w:rsid w:val="001651E1"/>
    <w:rsid w:val="001676CE"/>
    <w:rsid w:val="00172EA2"/>
    <w:rsid w:val="0018093D"/>
    <w:rsid w:val="00186C16"/>
    <w:rsid w:val="00187A59"/>
    <w:rsid w:val="00190A71"/>
    <w:rsid w:val="00193202"/>
    <w:rsid w:val="00194838"/>
    <w:rsid w:val="00196148"/>
    <w:rsid w:val="001966B3"/>
    <w:rsid w:val="001B1334"/>
    <w:rsid w:val="001B1B37"/>
    <w:rsid w:val="001B4C7E"/>
    <w:rsid w:val="001B637B"/>
    <w:rsid w:val="001C0AF2"/>
    <w:rsid w:val="001C11BE"/>
    <w:rsid w:val="001C2E73"/>
    <w:rsid w:val="001C4B20"/>
    <w:rsid w:val="001C6232"/>
    <w:rsid w:val="001C63E7"/>
    <w:rsid w:val="001D003F"/>
    <w:rsid w:val="001D2384"/>
    <w:rsid w:val="001D2A06"/>
    <w:rsid w:val="001D46C9"/>
    <w:rsid w:val="001E2293"/>
    <w:rsid w:val="001E34AC"/>
    <w:rsid w:val="001E3B55"/>
    <w:rsid w:val="001E5F7F"/>
    <w:rsid w:val="001E6720"/>
    <w:rsid w:val="001F03CF"/>
    <w:rsid w:val="001F08C0"/>
    <w:rsid w:val="001F406F"/>
    <w:rsid w:val="001F5035"/>
    <w:rsid w:val="001F5B4F"/>
    <w:rsid w:val="001F5C28"/>
    <w:rsid w:val="001F6547"/>
    <w:rsid w:val="001F66B9"/>
    <w:rsid w:val="0020337B"/>
    <w:rsid w:val="002041B3"/>
    <w:rsid w:val="0020548B"/>
    <w:rsid w:val="0020607F"/>
    <w:rsid w:val="00206E2A"/>
    <w:rsid w:val="00206FF8"/>
    <w:rsid w:val="0020728A"/>
    <w:rsid w:val="002074B2"/>
    <w:rsid w:val="00211760"/>
    <w:rsid w:val="00211CDD"/>
    <w:rsid w:val="00212499"/>
    <w:rsid w:val="00216489"/>
    <w:rsid w:val="00220A9C"/>
    <w:rsid w:val="00223111"/>
    <w:rsid w:val="00225889"/>
    <w:rsid w:val="00230B64"/>
    <w:rsid w:val="002324A1"/>
    <w:rsid w:val="00236895"/>
    <w:rsid w:val="00236DE9"/>
    <w:rsid w:val="00242226"/>
    <w:rsid w:val="00250D4C"/>
    <w:rsid w:val="002518D2"/>
    <w:rsid w:val="00252B9A"/>
    <w:rsid w:val="00254088"/>
    <w:rsid w:val="00255307"/>
    <w:rsid w:val="00256039"/>
    <w:rsid w:val="002560D2"/>
    <w:rsid w:val="00257AA9"/>
    <w:rsid w:val="00261F11"/>
    <w:rsid w:val="00262D4E"/>
    <w:rsid w:val="002646C8"/>
    <w:rsid w:val="00267DF0"/>
    <w:rsid w:val="00280D1D"/>
    <w:rsid w:val="00282B5D"/>
    <w:rsid w:val="00283592"/>
    <w:rsid w:val="0028390B"/>
    <w:rsid w:val="00286914"/>
    <w:rsid w:val="002916E6"/>
    <w:rsid w:val="0029378D"/>
    <w:rsid w:val="00294CD2"/>
    <w:rsid w:val="00294F22"/>
    <w:rsid w:val="00296C79"/>
    <w:rsid w:val="002A1B16"/>
    <w:rsid w:val="002A2E44"/>
    <w:rsid w:val="002A3D57"/>
    <w:rsid w:val="002A4FCD"/>
    <w:rsid w:val="002A7F63"/>
    <w:rsid w:val="002B08A4"/>
    <w:rsid w:val="002B1E96"/>
    <w:rsid w:val="002B2998"/>
    <w:rsid w:val="002B64EE"/>
    <w:rsid w:val="002B776C"/>
    <w:rsid w:val="002C141A"/>
    <w:rsid w:val="002C3031"/>
    <w:rsid w:val="002C34F1"/>
    <w:rsid w:val="002C46FB"/>
    <w:rsid w:val="002C542A"/>
    <w:rsid w:val="002D01F2"/>
    <w:rsid w:val="002D0E88"/>
    <w:rsid w:val="002D2E81"/>
    <w:rsid w:val="002D52B2"/>
    <w:rsid w:val="002D5AB6"/>
    <w:rsid w:val="002E2611"/>
    <w:rsid w:val="002E274E"/>
    <w:rsid w:val="002E371B"/>
    <w:rsid w:val="002E68CD"/>
    <w:rsid w:val="002F0CF8"/>
    <w:rsid w:val="002F0DD5"/>
    <w:rsid w:val="002F1D47"/>
    <w:rsid w:val="002F678C"/>
    <w:rsid w:val="002F6852"/>
    <w:rsid w:val="002F7B77"/>
    <w:rsid w:val="00301553"/>
    <w:rsid w:val="00305208"/>
    <w:rsid w:val="003063C0"/>
    <w:rsid w:val="003107E6"/>
    <w:rsid w:val="00312D26"/>
    <w:rsid w:val="00315013"/>
    <w:rsid w:val="003165CC"/>
    <w:rsid w:val="00317DEA"/>
    <w:rsid w:val="003222AE"/>
    <w:rsid w:val="00322A9F"/>
    <w:rsid w:val="00323121"/>
    <w:rsid w:val="00326F89"/>
    <w:rsid w:val="00330938"/>
    <w:rsid w:val="00331B6D"/>
    <w:rsid w:val="0033216A"/>
    <w:rsid w:val="00334D4B"/>
    <w:rsid w:val="00335B5E"/>
    <w:rsid w:val="00337B69"/>
    <w:rsid w:val="00337DDE"/>
    <w:rsid w:val="003406B4"/>
    <w:rsid w:val="00341209"/>
    <w:rsid w:val="00345315"/>
    <w:rsid w:val="00345FB5"/>
    <w:rsid w:val="00346631"/>
    <w:rsid w:val="00347094"/>
    <w:rsid w:val="00347B20"/>
    <w:rsid w:val="003519FA"/>
    <w:rsid w:val="0036336D"/>
    <w:rsid w:val="00364B2C"/>
    <w:rsid w:val="00364E1D"/>
    <w:rsid w:val="00365254"/>
    <w:rsid w:val="00365327"/>
    <w:rsid w:val="0036665B"/>
    <w:rsid w:val="003749BB"/>
    <w:rsid w:val="00374C23"/>
    <w:rsid w:val="00374D9A"/>
    <w:rsid w:val="00377612"/>
    <w:rsid w:val="00382603"/>
    <w:rsid w:val="00383954"/>
    <w:rsid w:val="00386F07"/>
    <w:rsid w:val="0039126D"/>
    <w:rsid w:val="003964D4"/>
    <w:rsid w:val="0039656A"/>
    <w:rsid w:val="003A3A9C"/>
    <w:rsid w:val="003A5ED3"/>
    <w:rsid w:val="003A6677"/>
    <w:rsid w:val="003B14A0"/>
    <w:rsid w:val="003B595E"/>
    <w:rsid w:val="003B62A2"/>
    <w:rsid w:val="003B705C"/>
    <w:rsid w:val="003B76AA"/>
    <w:rsid w:val="003C3E8D"/>
    <w:rsid w:val="003C407D"/>
    <w:rsid w:val="003D04B7"/>
    <w:rsid w:val="003D09E4"/>
    <w:rsid w:val="003D176F"/>
    <w:rsid w:val="003D23C3"/>
    <w:rsid w:val="003D3AEC"/>
    <w:rsid w:val="003D414A"/>
    <w:rsid w:val="003D49E5"/>
    <w:rsid w:val="003E30F2"/>
    <w:rsid w:val="003E3B7D"/>
    <w:rsid w:val="003E6BC7"/>
    <w:rsid w:val="003E766F"/>
    <w:rsid w:val="003F2747"/>
    <w:rsid w:val="003F3547"/>
    <w:rsid w:val="003F41DB"/>
    <w:rsid w:val="003F5F37"/>
    <w:rsid w:val="003F7236"/>
    <w:rsid w:val="003F768C"/>
    <w:rsid w:val="004001AF"/>
    <w:rsid w:val="00400A80"/>
    <w:rsid w:val="00406B20"/>
    <w:rsid w:val="00410F28"/>
    <w:rsid w:val="0041175D"/>
    <w:rsid w:val="0041674F"/>
    <w:rsid w:val="0042064D"/>
    <w:rsid w:val="0042594D"/>
    <w:rsid w:val="00436FC8"/>
    <w:rsid w:val="00441382"/>
    <w:rsid w:val="00451FDB"/>
    <w:rsid w:val="00455136"/>
    <w:rsid w:val="004555F2"/>
    <w:rsid w:val="004564A6"/>
    <w:rsid w:val="00460433"/>
    <w:rsid w:val="004656F6"/>
    <w:rsid w:val="004659D3"/>
    <w:rsid w:val="00466D71"/>
    <w:rsid w:val="00466F0B"/>
    <w:rsid w:val="00470E29"/>
    <w:rsid w:val="00471C0F"/>
    <w:rsid w:val="00472E5E"/>
    <w:rsid w:val="004733C3"/>
    <w:rsid w:val="0047392D"/>
    <w:rsid w:val="0047518D"/>
    <w:rsid w:val="004804E1"/>
    <w:rsid w:val="004837AE"/>
    <w:rsid w:val="004841A8"/>
    <w:rsid w:val="00484C8E"/>
    <w:rsid w:val="00486319"/>
    <w:rsid w:val="00487543"/>
    <w:rsid w:val="004875E2"/>
    <w:rsid w:val="00490BBD"/>
    <w:rsid w:val="00491774"/>
    <w:rsid w:val="00495327"/>
    <w:rsid w:val="004B2C90"/>
    <w:rsid w:val="004B3894"/>
    <w:rsid w:val="004B5148"/>
    <w:rsid w:val="004B7123"/>
    <w:rsid w:val="004B7D5E"/>
    <w:rsid w:val="004C51F8"/>
    <w:rsid w:val="004C5AF8"/>
    <w:rsid w:val="004D1466"/>
    <w:rsid w:val="004D2412"/>
    <w:rsid w:val="004E343F"/>
    <w:rsid w:val="004E466B"/>
    <w:rsid w:val="004E4ACE"/>
    <w:rsid w:val="004E4E3D"/>
    <w:rsid w:val="004E583C"/>
    <w:rsid w:val="004F4A4D"/>
    <w:rsid w:val="004F6A99"/>
    <w:rsid w:val="005017F3"/>
    <w:rsid w:val="00501A64"/>
    <w:rsid w:val="00502566"/>
    <w:rsid w:val="00503BFD"/>
    <w:rsid w:val="005043E5"/>
    <w:rsid w:val="005056D9"/>
    <w:rsid w:val="00513D36"/>
    <w:rsid w:val="005157D8"/>
    <w:rsid w:val="00515E2F"/>
    <w:rsid w:val="00521726"/>
    <w:rsid w:val="00522CF7"/>
    <w:rsid w:val="0052324B"/>
    <w:rsid w:val="005245B9"/>
    <w:rsid w:val="005264FE"/>
    <w:rsid w:val="00526530"/>
    <w:rsid w:val="005334A8"/>
    <w:rsid w:val="0053645C"/>
    <w:rsid w:val="00537EED"/>
    <w:rsid w:val="00541D40"/>
    <w:rsid w:val="00545244"/>
    <w:rsid w:val="00547E80"/>
    <w:rsid w:val="00550512"/>
    <w:rsid w:val="00553801"/>
    <w:rsid w:val="0055566D"/>
    <w:rsid w:val="005609E9"/>
    <w:rsid w:val="005615BE"/>
    <w:rsid w:val="00562E3D"/>
    <w:rsid w:val="00575FFC"/>
    <w:rsid w:val="005818B8"/>
    <w:rsid w:val="0059027A"/>
    <w:rsid w:val="00594416"/>
    <w:rsid w:val="005A1BD7"/>
    <w:rsid w:val="005A226E"/>
    <w:rsid w:val="005A2BEC"/>
    <w:rsid w:val="005B4FAF"/>
    <w:rsid w:val="005C31A9"/>
    <w:rsid w:val="005C476F"/>
    <w:rsid w:val="005C5603"/>
    <w:rsid w:val="005C6668"/>
    <w:rsid w:val="005D4151"/>
    <w:rsid w:val="005D5161"/>
    <w:rsid w:val="005D5D89"/>
    <w:rsid w:val="005D5E21"/>
    <w:rsid w:val="005E3E58"/>
    <w:rsid w:val="005F6680"/>
    <w:rsid w:val="005F685A"/>
    <w:rsid w:val="006040DB"/>
    <w:rsid w:val="00605B95"/>
    <w:rsid w:val="0060694D"/>
    <w:rsid w:val="00606D41"/>
    <w:rsid w:val="00610251"/>
    <w:rsid w:val="00610FF8"/>
    <w:rsid w:val="00612C22"/>
    <w:rsid w:val="0062437F"/>
    <w:rsid w:val="00624485"/>
    <w:rsid w:val="00624A62"/>
    <w:rsid w:val="006337B8"/>
    <w:rsid w:val="00634021"/>
    <w:rsid w:val="00635E95"/>
    <w:rsid w:val="00640DB7"/>
    <w:rsid w:val="00641E45"/>
    <w:rsid w:val="006422A4"/>
    <w:rsid w:val="006433BD"/>
    <w:rsid w:val="00647A67"/>
    <w:rsid w:val="00653D01"/>
    <w:rsid w:val="006579E8"/>
    <w:rsid w:val="00657DAA"/>
    <w:rsid w:val="00662220"/>
    <w:rsid w:val="00664EE1"/>
    <w:rsid w:val="006662ED"/>
    <w:rsid w:val="006763A3"/>
    <w:rsid w:val="00676512"/>
    <w:rsid w:val="006767B2"/>
    <w:rsid w:val="00680F46"/>
    <w:rsid w:val="00685EED"/>
    <w:rsid w:val="0069290C"/>
    <w:rsid w:val="00692CB1"/>
    <w:rsid w:val="00693C8F"/>
    <w:rsid w:val="006953A2"/>
    <w:rsid w:val="00695833"/>
    <w:rsid w:val="00696380"/>
    <w:rsid w:val="006A0B93"/>
    <w:rsid w:val="006A171D"/>
    <w:rsid w:val="006A20F2"/>
    <w:rsid w:val="006A34A5"/>
    <w:rsid w:val="006B3622"/>
    <w:rsid w:val="006B6044"/>
    <w:rsid w:val="006B694F"/>
    <w:rsid w:val="006B7D2C"/>
    <w:rsid w:val="006C1270"/>
    <w:rsid w:val="006C3686"/>
    <w:rsid w:val="006C6833"/>
    <w:rsid w:val="006C6A9D"/>
    <w:rsid w:val="006D1154"/>
    <w:rsid w:val="006D21E9"/>
    <w:rsid w:val="006D2B1F"/>
    <w:rsid w:val="006D2ECD"/>
    <w:rsid w:val="006D39CE"/>
    <w:rsid w:val="006E3E76"/>
    <w:rsid w:val="006F330E"/>
    <w:rsid w:val="00703BD3"/>
    <w:rsid w:val="00705849"/>
    <w:rsid w:val="00706308"/>
    <w:rsid w:val="007109DE"/>
    <w:rsid w:val="00712665"/>
    <w:rsid w:val="007127BD"/>
    <w:rsid w:val="0071386B"/>
    <w:rsid w:val="007165EB"/>
    <w:rsid w:val="0072103E"/>
    <w:rsid w:val="00723213"/>
    <w:rsid w:val="0072479C"/>
    <w:rsid w:val="0073056A"/>
    <w:rsid w:val="007358BA"/>
    <w:rsid w:val="007361EE"/>
    <w:rsid w:val="00737842"/>
    <w:rsid w:val="00743326"/>
    <w:rsid w:val="00745852"/>
    <w:rsid w:val="00750733"/>
    <w:rsid w:val="00750780"/>
    <w:rsid w:val="007525D1"/>
    <w:rsid w:val="00752725"/>
    <w:rsid w:val="00753488"/>
    <w:rsid w:val="00754527"/>
    <w:rsid w:val="00756C31"/>
    <w:rsid w:val="00760A65"/>
    <w:rsid w:val="00763B35"/>
    <w:rsid w:val="00763C2D"/>
    <w:rsid w:val="00764AF2"/>
    <w:rsid w:val="00766E99"/>
    <w:rsid w:val="007676FB"/>
    <w:rsid w:val="00770652"/>
    <w:rsid w:val="00775717"/>
    <w:rsid w:val="00776618"/>
    <w:rsid w:val="00781194"/>
    <w:rsid w:val="0078578E"/>
    <w:rsid w:val="007865DD"/>
    <w:rsid w:val="00787B55"/>
    <w:rsid w:val="0079179F"/>
    <w:rsid w:val="00793E98"/>
    <w:rsid w:val="00794A75"/>
    <w:rsid w:val="00796A8D"/>
    <w:rsid w:val="00797215"/>
    <w:rsid w:val="007A29EF"/>
    <w:rsid w:val="007B0C68"/>
    <w:rsid w:val="007B3114"/>
    <w:rsid w:val="007B5373"/>
    <w:rsid w:val="007B6D35"/>
    <w:rsid w:val="007B7CA7"/>
    <w:rsid w:val="007C0010"/>
    <w:rsid w:val="007C037C"/>
    <w:rsid w:val="007D1EC6"/>
    <w:rsid w:val="007D4A7D"/>
    <w:rsid w:val="007D4DCE"/>
    <w:rsid w:val="007E3D95"/>
    <w:rsid w:val="007E7724"/>
    <w:rsid w:val="007F0A2A"/>
    <w:rsid w:val="007F1417"/>
    <w:rsid w:val="007F48F0"/>
    <w:rsid w:val="007F653F"/>
    <w:rsid w:val="00800467"/>
    <w:rsid w:val="00804101"/>
    <w:rsid w:val="00805080"/>
    <w:rsid w:val="008060DB"/>
    <w:rsid w:val="008064EE"/>
    <w:rsid w:val="00810585"/>
    <w:rsid w:val="00814165"/>
    <w:rsid w:val="0082029E"/>
    <w:rsid w:val="00820BC0"/>
    <w:rsid w:val="00820C20"/>
    <w:rsid w:val="008210B8"/>
    <w:rsid w:val="008222EE"/>
    <w:rsid w:val="00823AC1"/>
    <w:rsid w:val="00826EA4"/>
    <w:rsid w:val="00832239"/>
    <w:rsid w:val="00835590"/>
    <w:rsid w:val="008360F3"/>
    <w:rsid w:val="00836F6B"/>
    <w:rsid w:val="00841A12"/>
    <w:rsid w:val="00843B35"/>
    <w:rsid w:val="00847F35"/>
    <w:rsid w:val="00850C92"/>
    <w:rsid w:val="00851E65"/>
    <w:rsid w:val="00854B34"/>
    <w:rsid w:val="0086137E"/>
    <w:rsid w:val="00863AAE"/>
    <w:rsid w:val="008664DD"/>
    <w:rsid w:val="008736AE"/>
    <w:rsid w:val="008775D3"/>
    <w:rsid w:val="00877BD5"/>
    <w:rsid w:val="00877FE4"/>
    <w:rsid w:val="008802D3"/>
    <w:rsid w:val="008839D4"/>
    <w:rsid w:val="00886BB9"/>
    <w:rsid w:val="008870F0"/>
    <w:rsid w:val="008931CF"/>
    <w:rsid w:val="00893934"/>
    <w:rsid w:val="008A1AF7"/>
    <w:rsid w:val="008A2A1D"/>
    <w:rsid w:val="008A5E5E"/>
    <w:rsid w:val="008A634B"/>
    <w:rsid w:val="008A7563"/>
    <w:rsid w:val="008B0525"/>
    <w:rsid w:val="008B29E6"/>
    <w:rsid w:val="008B5150"/>
    <w:rsid w:val="008B5BC0"/>
    <w:rsid w:val="008B5CD1"/>
    <w:rsid w:val="008B68FE"/>
    <w:rsid w:val="008C2F90"/>
    <w:rsid w:val="008C4231"/>
    <w:rsid w:val="008C5834"/>
    <w:rsid w:val="008C6251"/>
    <w:rsid w:val="008C786D"/>
    <w:rsid w:val="008D7BDD"/>
    <w:rsid w:val="008E1D8A"/>
    <w:rsid w:val="008E294E"/>
    <w:rsid w:val="008E6BAF"/>
    <w:rsid w:val="008E798C"/>
    <w:rsid w:val="008F0AC4"/>
    <w:rsid w:val="008F4FAD"/>
    <w:rsid w:val="00900851"/>
    <w:rsid w:val="00902125"/>
    <w:rsid w:val="0090254C"/>
    <w:rsid w:val="00902EDA"/>
    <w:rsid w:val="00903B39"/>
    <w:rsid w:val="0090724E"/>
    <w:rsid w:val="00910D57"/>
    <w:rsid w:val="009221AC"/>
    <w:rsid w:val="009225D7"/>
    <w:rsid w:val="00925A18"/>
    <w:rsid w:val="009261FD"/>
    <w:rsid w:val="00927D2E"/>
    <w:rsid w:val="00934750"/>
    <w:rsid w:val="00934E30"/>
    <w:rsid w:val="00935271"/>
    <w:rsid w:val="00936269"/>
    <w:rsid w:val="00943209"/>
    <w:rsid w:val="0094509D"/>
    <w:rsid w:val="00945318"/>
    <w:rsid w:val="00950DB4"/>
    <w:rsid w:val="009534C6"/>
    <w:rsid w:val="00957CCB"/>
    <w:rsid w:val="009606EB"/>
    <w:rsid w:val="00962E09"/>
    <w:rsid w:val="00963973"/>
    <w:rsid w:val="00966166"/>
    <w:rsid w:val="009664BF"/>
    <w:rsid w:val="00970BBD"/>
    <w:rsid w:val="00971786"/>
    <w:rsid w:val="00971B3B"/>
    <w:rsid w:val="009819EC"/>
    <w:rsid w:val="0099179C"/>
    <w:rsid w:val="009A388E"/>
    <w:rsid w:val="009A640A"/>
    <w:rsid w:val="009C1976"/>
    <w:rsid w:val="009C2F9E"/>
    <w:rsid w:val="009D59BA"/>
    <w:rsid w:val="009D5AE2"/>
    <w:rsid w:val="009E34BE"/>
    <w:rsid w:val="009E51EA"/>
    <w:rsid w:val="009E65EB"/>
    <w:rsid w:val="00A06BCE"/>
    <w:rsid w:val="00A07FEF"/>
    <w:rsid w:val="00A10002"/>
    <w:rsid w:val="00A101D7"/>
    <w:rsid w:val="00A13E03"/>
    <w:rsid w:val="00A1497C"/>
    <w:rsid w:val="00A20A7B"/>
    <w:rsid w:val="00A21956"/>
    <w:rsid w:val="00A22528"/>
    <w:rsid w:val="00A227CD"/>
    <w:rsid w:val="00A303B3"/>
    <w:rsid w:val="00A36B94"/>
    <w:rsid w:val="00A42EEC"/>
    <w:rsid w:val="00A44AEE"/>
    <w:rsid w:val="00A50406"/>
    <w:rsid w:val="00A50767"/>
    <w:rsid w:val="00A50801"/>
    <w:rsid w:val="00A50CC3"/>
    <w:rsid w:val="00A574C9"/>
    <w:rsid w:val="00A60A58"/>
    <w:rsid w:val="00A61B21"/>
    <w:rsid w:val="00A65B09"/>
    <w:rsid w:val="00A670BB"/>
    <w:rsid w:val="00A71291"/>
    <w:rsid w:val="00A7495A"/>
    <w:rsid w:val="00A76E7C"/>
    <w:rsid w:val="00A816C7"/>
    <w:rsid w:val="00A81955"/>
    <w:rsid w:val="00A871D6"/>
    <w:rsid w:val="00A9091A"/>
    <w:rsid w:val="00AA2F6F"/>
    <w:rsid w:val="00AB0D90"/>
    <w:rsid w:val="00AB1E21"/>
    <w:rsid w:val="00AB1E30"/>
    <w:rsid w:val="00AB2477"/>
    <w:rsid w:val="00AB26FA"/>
    <w:rsid w:val="00AB56F0"/>
    <w:rsid w:val="00AB5DBD"/>
    <w:rsid w:val="00AB5F0C"/>
    <w:rsid w:val="00AB77BB"/>
    <w:rsid w:val="00AC207A"/>
    <w:rsid w:val="00AC273E"/>
    <w:rsid w:val="00AC5B08"/>
    <w:rsid w:val="00AD24E6"/>
    <w:rsid w:val="00AD31A0"/>
    <w:rsid w:val="00AD44F1"/>
    <w:rsid w:val="00AD4DF7"/>
    <w:rsid w:val="00AE0183"/>
    <w:rsid w:val="00AE0873"/>
    <w:rsid w:val="00AE2110"/>
    <w:rsid w:val="00AE2EB1"/>
    <w:rsid w:val="00AE4A94"/>
    <w:rsid w:val="00AE5EF4"/>
    <w:rsid w:val="00AF02C2"/>
    <w:rsid w:val="00AF2477"/>
    <w:rsid w:val="00AF4DAC"/>
    <w:rsid w:val="00AF5ABB"/>
    <w:rsid w:val="00AF7846"/>
    <w:rsid w:val="00B01DA1"/>
    <w:rsid w:val="00B05761"/>
    <w:rsid w:val="00B11A76"/>
    <w:rsid w:val="00B2226B"/>
    <w:rsid w:val="00B233E3"/>
    <w:rsid w:val="00B30352"/>
    <w:rsid w:val="00B307F6"/>
    <w:rsid w:val="00B32813"/>
    <w:rsid w:val="00B346DF"/>
    <w:rsid w:val="00B42B8C"/>
    <w:rsid w:val="00B45575"/>
    <w:rsid w:val="00B460C2"/>
    <w:rsid w:val="00B46842"/>
    <w:rsid w:val="00B47460"/>
    <w:rsid w:val="00B55C9B"/>
    <w:rsid w:val="00B63EB9"/>
    <w:rsid w:val="00B665FD"/>
    <w:rsid w:val="00B66725"/>
    <w:rsid w:val="00B75ED8"/>
    <w:rsid w:val="00B77186"/>
    <w:rsid w:val="00B77809"/>
    <w:rsid w:val="00B819FE"/>
    <w:rsid w:val="00B825EE"/>
    <w:rsid w:val="00B82A5C"/>
    <w:rsid w:val="00B83B98"/>
    <w:rsid w:val="00B860DC"/>
    <w:rsid w:val="00B91863"/>
    <w:rsid w:val="00B91B84"/>
    <w:rsid w:val="00B9540B"/>
    <w:rsid w:val="00B96F8C"/>
    <w:rsid w:val="00B97306"/>
    <w:rsid w:val="00BA3794"/>
    <w:rsid w:val="00BA3F4D"/>
    <w:rsid w:val="00BA79E3"/>
    <w:rsid w:val="00BB1FC1"/>
    <w:rsid w:val="00BB239A"/>
    <w:rsid w:val="00BB2B7F"/>
    <w:rsid w:val="00BB31CE"/>
    <w:rsid w:val="00BB545A"/>
    <w:rsid w:val="00BB67BD"/>
    <w:rsid w:val="00BC0188"/>
    <w:rsid w:val="00BC6FB7"/>
    <w:rsid w:val="00BD2F60"/>
    <w:rsid w:val="00BE0455"/>
    <w:rsid w:val="00BE55A7"/>
    <w:rsid w:val="00BE5F3D"/>
    <w:rsid w:val="00BE64B3"/>
    <w:rsid w:val="00BF018E"/>
    <w:rsid w:val="00BF6A7B"/>
    <w:rsid w:val="00BF6B3C"/>
    <w:rsid w:val="00BF708D"/>
    <w:rsid w:val="00C06D9A"/>
    <w:rsid w:val="00C0702B"/>
    <w:rsid w:val="00C117DF"/>
    <w:rsid w:val="00C11B08"/>
    <w:rsid w:val="00C12133"/>
    <w:rsid w:val="00C12A81"/>
    <w:rsid w:val="00C144C6"/>
    <w:rsid w:val="00C17A25"/>
    <w:rsid w:val="00C201EB"/>
    <w:rsid w:val="00C2710F"/>
    <w:rsid w:val="00C30BD0"/>
    <w:rsid w:val="00C32904"/>
    <w:rsid w:val="00C33308"/>
    <w:rsid w:val="00C35447"/>
    <w:rsid w:val="00C4003A"/>
    <w:rsid w:val="00C41422"/>
    <w:rsid w:val="00C43CC9"/>
    <w:rsid w:val="00C501D4"/>
    <w:rsid w:val="00C50828"/>
    <w:rsid w:val="00C51137"/>
    <w:rsid w:val="00C52D41"/>
    <w:rsid w:val="00C57A83"/>
    <w:rsid w:val="00C6206C"/>
    <w:rsid w:val="00C6226E"/>
    <w:rsid w:val="00C704B4"/>
    <w:rsid w:val="00C7062F"/>
    <w:rsid w:val="00C7065D"/>
    <w:rsid w:val="00C71018"/>
    <w:rsid w:val="00C710AF"/>
    <w:rsid w:val="00C72D11"/>
    <w:rsid w:val="00C73BCF"/>
    <w:rsid w:val="00C82FF8"/>
    <w:rsid w:val="00C83A93"/>
    <w:rsid w:val="00C85E93"/>
    <w:rsid w:val="00C863AE"/>
    <w:rsid w:val="00C869AA"/>
    <w:rsid w:val="00C87372"/>
    <w:rsid w:val="00C92E08"/>
    <w:rsid w:val="00C93473"/>
    <w:rsid w:val="00C971C1"/>
    <w:rsid w:val="00CA1FE3"/>
    <w:rsid w:val="00CA332D"/>
    <w:rsid w:val="00CA490C"/>
    <w:rsid w:val="00CB254D"/>
    <w:rsid w:val="00CB3533"/>
    <w:rsid w:val="00CB7600"/>
    <w:rsid w:val="00CB7D61"/>
    <w:rsid w:val="00CC6A4B"/>
    <w:rsid w:val="00CD032D"/>
    <w:rsid w:val="00CD31F8"/>
    <w:rsid w:val="00CD73D9"/>
    <w:rsid w:val="00CD7A5A"/>
    <w:rsid w:val="00CD7AAF"/>
    <w:rsid w:val="00CE2BA6"/>
    <w:rsid w:val="00CE564D"/>
    <w:rsid w:val="00CF2B0C"/>
    <w:rsid w:val="00CF53F9"/>
    <w:rsid w:val="00D023A0"/>
    <w:rsid w:val="00D072F2"/>
    <w:rsid w:val="00D1218B"/>
    <w:rsid w:val="00D16E87"/>
    <w:rsid w:val="00D238A2"/>
    <w:rsid w:val="00D24281"/>
    <w:rsid w:val="00D25AA0"/>
    <w:rsid w:val="00D26C96"/>
    <w:rsid w:val="00D27D0E"/>
    <w:rsid w:val="00D321CD"/>
    <w:rsid w:val="00D35DA7"/>
    <w:rsid w:val="00D36608"/>
    <w:rsid w:val="00D43B03"/>
    <w:rsid w:val="00D46CA4"/>
    <w:rsid w:val="00D47AD0"/>
    <w:rsid w:val="00D51F5B"/>
    <w:rsid w:val="00D57A57"/>
    <w:rsid w:val="00D613A9"/>
    <w:rsid w:val="00D63D4A"/>
    <w:rsid w:val="00D658D3"/>
    <w:rsid w:val="00D663F0"/>
    <w:rsid w:val="00D71081"/>
    <w:rsid w:val="00D7238E"/>
    <w:rsid w:val="00D73003"/>
    <w:rsid w:val="00D73C03"/>
    <w:rsid w:val="00D73FFF"/>
    <w:rsid w:val="00D81A72"/>
    <w:rsid w:val="00D85C64"/>
    <w:rsid w:val="00D92EDA"/>
    <w:rsid w:val="00D9359B"/>
    <w:rsid w:val="00D94B0E"/>
    <w:rsid w:val="00D95968"/>
    <w:rsid w:val="00D95E02"/>
    <w:rsid w:val="00DA0BF5"/>
    <w:rsid w:val="00DA152D"/>
    <w:rsid w:val="00DA5661"/>
    <w:rsid w:val="00DA6E07"/>
    <w:rsid w:val="00DA7584"/>
    <w:rsid w:val="00DA776A"/>
    <w:rsid w:val="00DA7A62"/>
    <w:rsid w:val="00DB0413"/>
    <w:rsid w:val="00DB0667"/>
    <w:rsid w:val="00DB0F15"/>
    <w:rsid w:val="00DB1FC3"/>
    <w:rsid w:val="00DB3292"/>
    <w:rsid w:val="00DB4BDC"/>
    <w:rsid w:val="00DB5887"/>
    <w:rsid w:val="00DC2F99"/>
    <w:rsid w:val="00DC489D"/>
    <w:rsid w:val="00DC6A0D"/>
    <w:rsid w:val="00DD140B"/>
    <w:rsid w:val="00DD2123"/>
    <w:rsid w:val="00DD2A9E"/>
    <w:rsid w:val="00DD36CE"/>
    <w:rsid w:val="00DD509E"/>
    <w:rsid w:val="00DE14C5"/>
    <w:rsid w:val="00DE2331"/>
    <w:rsid w:val="00DE2FD1"/>
    <w:rsid w:val="00DE5157"/>
    <w:rsid w:val="00DF1BBC"/>
    <w:rsid w:val="00DF1F08"/>
    <w:rsid w:val="00DF65F4"/>
    <w:rsid w:val="00E051DC"/>
    <w:rsid w:val="00E05BA5"/>
    <w:rsid w:val="00E07762"/>
    <w:rsid w:val="00E12CAA"/>
    <w:rsid w:val="00E13D82"/>
    <w:rsid w:val="00E15F5A"/>
    <w:rsid w:val="00E16E41"/>
    <w:rsid w:val="00E239D8"/>
    <w:rsid w:val="00E24617"/>
    <w:rsid w:val="00E318F2"/>
    <w:rsid w:val="00E334BB"/>
    <w:rsid w:val="00E35BE5"/>
    <w:rsid w:val="00E361B1"/>
    <w:rsid w:val="00E423C9"/>
    <w:rsid w:val="00E42929"/>
    <w:rsid w:val="00E43A64"/>
    <w:rsid w:val="00E4520C"/>
    <w:rsid w:val="00E45F90"/>
    <w:rsid w:val="00E47E3C"/>
    <w:rsid w:val="00E52291"/>
    <w:rsid w:val="00E5258E"/>
    <w:rsid w:val="00E527BE"/>
    <w:rsid w:val="00E53E6F"/>
    <w:rsid w:val="00E562C6"/>
    <w:rsid w:val="00E56EFE"/>
    <w:rsid w:val="00E60CE6"/>
    <w:rsid w:val="00E61D02"/>
    <w:rsid w:val="00E62D48"/>
    <w:rsid w:val="00E6431C"/>
    <w:rsid w:val="00E64BFF"/>
    <w:rsid w:val="00E6544C"/>
    <w:rsid w:val="00E65900"/>
    <w:rsid w:val="00E65D32"/>
    <w:rsid w:val="00E66C18"/>
    <w:rsid w:val="00E678A0"/>
    <w:rsid w:val="00E7078D"/>
    <w:rsid w:val="00E7085E"/>
    <w:rsid w:val="00E729F3"/>
    <w:rsid w:val="00E73729"/>
    <w:rsid w:val="00E75D44"/>
    <w:rsid w:val="00E76843"/>
    <w:rsid w:val="00E8438D"/>
    <w:rsid w:val="00E846A7"/>
    <w:rsid w:val="00E87FB4"/>
    <w:rsid w:val="00E905B1"/>
    <w:rsid w:val="00E9079C"/>
    <w:rsid w:val="00E92A8D"/>
    <w:rsid w:val="00E93FCF"/>
    <w:rsid w:val="00E96A53"/>
    <w:rsid w:val="00E96BF0"/>
    <w:rsid w:val="00E9778E"/>
    <w:rsid w:val="00EB28CC"/>
    <w:rsid w:val="00EB7C66"/>
    <w:rsid w:val="00EB7ECE"/>
    <w:rsid w:val="00EC0C8E"/>
    <w:rsid w:val="00EC42E3"/>
    <w:rsid w:val="00EC6A07"/>
    <w:rsid w:val="00EC72BE"/>
    <w:rsid w:val="00EC7517"/>
    <w:rsid w:val="00ED19D9"/>
    <w:rsid w:val="00ED3490"/>
    <w:rsid w:val="00ED44AC"/>
    <w:rsid w:val="00ED62BB"/>
    <w:rsid w:val="00EE0C82"/>
    <w:rsid w:val="00EE35E4"/>
    <w:rsid w:val="00EF217A"/>
    <w:rsid w:val="00F005C9"/>
    <w:rsid w:val="00F017C8"/>
    <w:rsid w:val="00F020F1"/>
    <w:rsid w:val="00F03AC0"/>
    <w:rsid w:val="00F05653"/>
    <w:rsid w:val="00F05B8E"/>
    <w:rsid w:val="00F075A7"/>
    <w:rsid w:val="00F11120"/>
    <w:rsid w:val="00F1404D"/>
    <w:rsid w:val="00F14B48"/>
    <w:rsid w:val="00F16B2B"/>
    <w:rsid w:val="00F16EDB"/>
    <w:rsid w:val="00F208DC"/>
    <w:rsid w:val="00F211A2"/>
    <w:rsid w:val="00F22CB3"/>
    <w:rsid w:val="00F234F5"/>
    <w:rsid w:val="00F23591"/>
    <w:rsid w:val="00F25162"/>
    <w:rsid w:val="00F27606"/>
    <w:rsid w:val="00F3166C"/>
    <w:rsid w:val="00F33259"/>
    <w:rsid w:val="00F33BAD"/>
    <w:rsid w:val="00F37496"/>
    <w:rsid w:val="00F41C9C"/>
    <w:rsid w:val="00F42B5B"/>
    <w:rsid w:val="00F44FB8"/>
    <w:rsid w:val="00F502CA"/>
    <w:rsid w:val="00F519B9"/>
    <w:rsid w:val="00F5290B"/>
    <w:rsid w:val="00F535EF"/>
    <w:rsid w:val="00F55E8B"/>
    <w:rsid w:val="00F564F9"/>
    <w:rsid w:val="00F57D3A"/>
    <w:rsid w:val="00F61D34"/>
    <w:rsid w:val="00F6277B"/>
    <w:rsid w:val="00F65073"/>
    <w:rsid w:val="00F668F7"/>
    <w:rsid w:val="00F669BA"/>
    <w:rsid w:val="00F75963"/>
    <w:rsid w:val="00F75A21"/>
    <w:rsid w:val="00F7766C"/>
    <w:rsid w:val="00F82076"/>
    <w:rsid w:val="00F82CEB"/>
    <w:rsid w:val="00F84B29"/>
    <w:rsid w:val="00F90E8E"/>
    <w:rsid w:val="00F94FCC"/>
    <w:rsid w:val="00FA1E0E"/>
    <w:rsid w:val="00FA269F"/>
    <w:rsid w:val="00FA31A2"/>
    <w:rsid w:val="00FA5192"/>
    <w:rsid w:val="00FA7FDC"/>
    <w:rsid w:val="00FB21F7"/>
    <w:rsid w:val="00FB22AF"/>
    <w:rsid w:val="00FB2AAE"/>
    <w:rsid w:val="00FB5E51"/>
    <w:rsid w:val="00FB7566"/>
    <w:rsid w:val="00FB7F9C"/>
    <w:rsid w:val="00FC0B3B"/>
    <w:rsid w:val="00FC25E1"/>
    <w:rsid w:val="00FC3FA5"/>
    <w:rsid w:val="00FC6260"/>
    <w:rsid w:val="00FC7DFB"/>
    <w:rsid w:val="00FD2C03"/>
    <w:rsid w:val="00FD63B3"/>
    <w:rsid w:val="00FE1BFD"/>
    <w:rsid w:val="00FE7CAE"/>
    <w:rsid w:val="00FF486F"/>
    <w:rsid w:val="00FF5681"/>
    <w:rsid w:val="00FF5EF5"/>
    <w:rsid w:val="00FF7D87"/>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ddd"/>
    </o:shapedefaults>
    <o:shapelayout v:ext="edit">
      <o:idmap v:ext="edit" data="2"/>
    </o:shapelayout>
  </w:shapeDefaults>
  <w:decimalSymbol w:val=","/>
  <w:listSeparator w:val=";"/>
  <w14:docId w14:val="084AD4CC"/>
  <w15:chartTrackingRefBased/>
  <w15:docId w15:val="{3B70763C-C13B-48EC-BB36-257DECDD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0" w:qFormat="1"/>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Emtio"/>
    <w:autoRedefine/>
    <w:qFormat/>
    <w:rsid w:val="000D63C5"/>
    <w:pPr>
      <w:tabs>
        <w:tab w:val="left" w:pos="-5940"/>
        <w:tab w:val="left" w:pos="-1070"/>
        <w:tab w:val="left" w:pos="-848"/>
        <w:tab w:val="left" w:pos="57"/>
        <w:tab w:val="left" w:pos="142"/>
        <w:tab w:val="left" w:pos="284"/>
        <w:tab w:val="left" w:pos="511"/>
        <w:tab w:val="left" w:pos="851"/>
        <w:tab w:val="left" w:pos="900"/>
        <w:tab w:val="left" w:pos="1132"/>
        <w:tab w:val="left" w:pos="1417"/>
        <w:tab w:val="left" w:pos="1706"/>
        <w:tab w:val="left" w:pos="1983"/>
        <w:tab w:val="left" w:pos="2133"/>
        <w:tab w:val="left" w:pos="2419"/>
        <w:tab w:val="left" w:pos="2549"/>
        <w:tab w:val="left" w:pos="3115"/>
        <w:tab w:val="left" w:pos="3681"/>
        <w:tab w:val="left" w:pos="4247"/>
        <w:tab w:val="center" w:pos="4536"/>
        <w:tab w:val="left" w:pos="4813"/>
        <w:tab w:val="left" w:pos="5101"/>
        <w:tab w:val="left" w:pos="5379"/>
        <w:tab w:val="left" w:pos="5668"/>
        <w:tab w:val="left" w:pos="5945"/>
        <w:tab w:val="left" w:pos="6123"/>
        <w:tab w:val="left" w:pos="6511"/>
        <w:tab w:val="left" w:pos="6693"/>
        <w:tab w:val="left" w:pos="7077"/>
        <w:tab w:val="left" w:pos="7643"/>
        <w:tab w:val="left" w:pos="8209"/>
        <w:tab w:val="left" w:pos="8775"/>
        <w:tab w:val="right" w:pos="9072"/>
      </w:tabs>
      <w:autoSpaceDE w:val="0"/>
      <w:autoSpaceDN w:val="0"/>
      <w:adjustRightInd w:val="0"/>
      <w:spacing w:line="312" w:lineRule="auto"/>
      <w:jc w:val="center"/>
    </w:pPr>
    <w:rPr>
      <w:rFonts w:ascii="Arial" w:hAnsi="Arial" w:cs="Arial"/>
      <w:sz w:val="18"/>
      <w:szCs w:val="18"/>
    </w:rPr>
  </w:style>
  <w:style w:type="paragraph" w:styleId="Kop1">
    <w:name w:val="heading 1"/>
    <w:aliases w:val="Kop 1 Emtio"/>
    <w:basedOn w:val="ZsysbasisEmtio"/>
    <w:next w:val="BasistekstEmtio"/>
    <w:uiPriority w:val="4"/>
    <w:qFormat/>
    <w:rsid w:val="00345315"/>
    <w:pPr>
      <w:keepNext/>
      <w:keepLines/>
      <w:numPr>
        <w:numId w:val="47"/>
      </w:numPr>
      <w:outlineLvl w:val="0"/>
    </w:pPr>
    <w:rPr>
      <w:b/>
      <w:bCs/>
      <w:sz w:val="24"/>
      <w:szCs w:val="32"/>
    </w:rPr>
  </w:style>
  <w:style w:type="paragraph" w:styleId="Kop2">
    <w:name w:val="heading 2"/>
    <w:aliases w:val="Kop 2 Emtio"/>
    <w:basedOn w:val="ZsysbasisEmtio"/>
    <w:next w:val="BasistekstEmtio"/>
    <w:uiPriority w:val="4"/>
    <w:qFormat/>
    <w:rsid w:val="00345315"/>
    <w:pPr>
      <w:keepNext/>
      <w:keepLines/>
      <w:numPr>
        <w:ilvl w:val="1"/>
        <w:numId w:val="47"/>
      </w:numPr>
      <w:outlineLvl w:val="1"/>
    </w:pPr>
    <w:rPr>
      <w:b/>
      <w:bCs/>
      <w:iCs/>
      <w:szCs w:val="28"/>
    </w:rPr>
  </w:style>
  <w:style w:type="paragraph" w:styleId="Kop3">
    <w:name w:val="heading 3"/>
    <w:aliases w:val="Kop 3 Emtio"/>
    <w:basedOn w:val="ZsysbasisEmtio"/>
    <w:next w:val="BasistekstEmtio"/>
    <w:uiPriority w:val="4"/>
    <w:qFormat/>
    <w:rsid w:val="00345315"/>
    <w:pPr>
      <w:keepNext/>
      <w:keepLines/>
      <w:numPr>
        <w:ilvl w:val="2"/>
        <w:numId w:val="47"/>
      </w:numPr>
      <w:outlineLvl w:val="2"/>
    </w:pPr>
    <w:rPr>
      <w:i/>
      <w:iCs/>
    </w:rPr>
  </w:style>
  <w:style w:type="paragraph" w:styleId="Kop4">
    <w:name w:val="heading 4"/>
    <w:aliases w:val="Kop 4 Emtio"/>
    <w:basedOn w:val="ZsysbasisEmtio"/>
    <w:next w:val="BasistekstEmtio"/>
    <w:uiPriority w:val="4"/>
    <w:rsid w:val="00345315"/>
    <w:pPr>
      <w:keepNext/>
      <w:keepLines/>
      <w:numPr>
        <w:ilvl w:val="3"/>
        <w:numId w:val="47"/>
      </w:numPr>
      <w:outlineLvl w:val="3"/>
    </w:pPr>
    <w:rPr>
      <w:bCs/>
      <w:szCs w:val="24"/>
    </w:rPr>
  </w:style>
  <w:style w:type="paragraph" w:styleId="Kop5">
    <w:name w:val="heading 5"/>
    <w:aliases w:val="Kop 5 Emtio"/>
    <w:basedOn w:val="ZsysbasisEmtio"/>
    <w:next w:val="BasistekstEmtio"/>
    <w:uiPriority w:val="4"/>
    <w:rsid w:val="00345315"/>
    <w:pPr>
      <w:keepNext/>
      <w:keepLines/>
      <w:numPr>
        <w:ilvl w:val="4"/>
        <w:numId w:val="47"/>
      </w:numPr>
      <w:outlineLvl w:val="4"/>
    </w:pPr>
    <w:rPr>
      <w:bCs/>
      <w:iCs/>
      <w:szCs w:val="22"/>
    </w:rPr>
  </w:style>
  <w:style w:type="paragraph" w:styleId="Kop6">
    <w:name w:val="heading 6"/>
    <w:aliases w:val="Kop 6 Emtio"/>
    <w:basedOn w:val="ZsysbasisEmtio"/>
    <w:next w:val="BasistekstEmtio"/>
    <w:uiPriority w:val="4"/>
    <w:rsid w:val="00345315"/>
    <w:pPr>
      <w:keepNext/>
      <w:keepLines/>
      <w:numPr>
        <w:ilvl w:val="5"/>
        <w:numId w:val="47"/>
      </w:numPr>
      <w:outlineLvl w:val="5"/>
    </w:pPr>
  </w:style>
  <w:style w:type="paragraph" w:styleId="Kop7">
    <w:name w:val="heading 7"/>
    <w:aliases w:val="Kop 7 Emtio"/>
    <w:basedOn w:val="ZsysbasisEmtio"/>
    <w:next w:val="BasistekstEmtio"/>
    <w:uiPriority w:val="4"/>
    <w:rsid w:val="00345315"/>
    <w:pPr>
      <w:keepNext/>
      <w:keepLines/>
      <w:numPr>
        <w:ilvl w:val="6"/>
        <w:numId w:val="47"/>
      </w:numPr>
      <w:outlineLvl w:val="6"/>
    </w:pPr>
    <w:rPr>
      <w:bCs/>
      <w:szCs w:val="20"/>
    </w:rPr>
  </w:style>
  <w:style w:type="paragraph" w:styleId="Kop8">
    <w:name w:val="heading 8"/>
    <w:aliases w:val="Kop 8 Emtio"/>
    <w:basedOn w:val="ZsysbasisEmtio"/>
    <w:next w:val="BasistekstEmtio"/>
    <w:uiPriority w:val="4"/>
    <w:rsid w:val="00345315"/>
    <w:pPr>
      <w:keepNext/>
      <w:keepLines/>
      <w:numPr>
        <w:ilvl w:val="7"/>
        <w:numId w:val="47"/>
      </w:numPr>
      <w:outlineLvl w:val="7"/>
    </w:pPr>
    <w:rPr>
      <w:iCs/>
      <w:szCs w:val="20"/>
    </w:rPr>
  </w:style>
  <w:style w:type="paragraph" w:styleId="Kop9">
    <w:name w:val="heading 9"/>
    <w:aliases w:val="Kop 9 Emtio"/>
    <w:basedOn w:val="ZsysbasisEmtio"/>
    <w:next w:val="BasistekstEmtio"/>
    <w:uiPriority w:val="4"/>
    <w:rsid w:val="00345315"/>
    <w:pPr>
      <w:keepNext/>
      <w:keepLines/>
      <w:numPr>
        <w:ilvl w:val="8"/>
        <w:numId w:val="47"/>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GevolgdeHyperlink">
    <w:name w:val="FollowedHyperlink"/>
    <w:aliases w:val="GevolgdeHyperlink Emtio"/>
    <w:basedOn w:val="Standaardalinea-lettertype"/>
    <w:uiPriority w:val="4"/>
    <w:rsid w:val="00B460C2"/>
    <w:rPr>
      <w:color w:val="auto"/>
      <w:u w:val="none"/>
    </w:rPr>
  </w:style>
  <w:style w:type="character" w:styleId="Hyperlink">
    <w:name w:val="Hyperlink"/>
    <w:aliases w:val="Hyperlink Emtio"/>
    <w:basedOn w:val="Standaardalinea-lettertype"/>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Koptekst">
    <w:name w:val="header"/>
    <w:basedOn w:val="ZsysbasisEmtio"/>
    <w:next w:val="BasistekstEmtio"/>
    <w:rsid w:val="00122DED"/>
  </w:style>
  <w:style w:type="paragraph" w:styleId="Voettekst">
    <w:name w:val="footer"/>
    <w:basedOn w:val="ZsysbasisEmtio"/>
    <w:next w:val="BasistekstEmtio"/>
    <w:link w:val="VoettekstChar"/>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Geenlijst"/>
    <w:uiPriority w:val="98"/>
    <w:semiHidden/>
    <w:rsid w:val="00E07762"/>
    <w:pPr>
      <w:numPr>
        <w:numId w:val="5"/>
      </w:numPr>
    </w:pPr>
  </w:style>
  <w:style w:type="numbering" w:styleId="1ai">
    <w:name w:val="Outline List 1"/>
    <w:basedOn w:val="Geenlij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Emtio"/>
    <w:next w:val="BasistekstEmtio"/>
    <w:uiPriority w:val="98"/>
    <w:semiHidden/>
    <w:rsid w:val="0020607F"/>
  </w:style>
  <w:style w:type="paragraph" w:styleId="Adresenvelop">
    <w:name w:val="envelope address"/>
    <w:basedOn w:val="ZsysbasisEmtio"/>
    <w:next w:val="BasistekstEmtio"/>
    <w:uiPriority w:val="98"/>
    <w:semiHidden/>
    <w:rsid w:val="0020607F"/>
  </w:style>
  <w:style w:type="paragraph" w:styleId="Afsluit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Inhopg1">
    <w:name w:val="toc 1"/>
    <w:aliases w:val="Inhopg 1 Emtio"/>
    <w:basedOn w:val="ZsysbasistocEmtio"/>
    <w:next w:val="BasistekstEmtio"/>
    <w:uiPriority w:val="4"/>
    <w:rsid w:val="00E65900"/>
    <w:rPr>
      <w:b/>
    </w:rPr>
  </w:style>
  <w:style w:type="paragraph" w:styleId="Inhopg2">
    <w:name w:val="toc 2"/>
    <w:aliases w:val="Inhopg 2 Emtio"/>
    <w:basedOn w:val="ZsysbasistocEmtio"/>
    <w:next w:val="BasistekstEmtio"/>
    <w:uiPriority w:val="4"/>
    <w:rsid w:val="00E65900"/>
  </w:style>
  <w:style w:type="paragraph" w:styleId="Inhopg3">
    <w:name w:val="toc 3"/>
    <w:aliases w:val="Inhopg 3 Emtio"/>
    <w:basedOn w:val="ZsysbasistocEmtio"/>
    <w:next w:val="BasistekstEmtio"/>
    <w:uiPriority w:val="4"/>
    <w:rsid w:val="00E65900"/>
  </w:style>
  <w:style w:type="paragraph" w:styleId="Inhopg4">
    <w:name w:val="toc 4"/>
    <w:aliases w:val="Inhopg 4 Emtio"/>
    <w:basedOn w:val="ZsysbasistocEmtio"/>
    <w:next w:val="BasistekstEmtio"/>
    <w:uiPriority w:val="4"/>
    <w:rsid w:val="00122DED"/>
  </w:style>
  <w:style w:type="paragraph" w:styleId="Bronvermelding">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Ondertitel">
    <w:name w:val="Subtitle"/>
    <w:basedOn w:val="ZsysbasisEmtio"/>
    <w:next w:val="BasistekstEmtio"/>
    <w:uiPriority w:val="98"/>
    <w:semiHidden/>
    <w:rsid w:val="00122DED"/>
  </w:style>
  <w:style w:type="paragraph" w:styleId="Titel">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inanummer">
    <w:name w:val="page number"/>
    <w:basedOn w:val="Standaardalinea-lettertype"/>
    <w:rsid w:val="00122DED"/>
  </w:style>
  <w:style w:type="character" w:customStyle="1" w:styleId="zsysVeldMarkering">
    <w:name w:val="zsysVeldMarkering"/>
    <w:basedOn w:val="Standaardalinea-lettertype"/>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720" w:hanging="180"/>
      <w:jc w:val="left"/>
    </w:pPr>
    <w:rPr>
      <w:rFonts w:ascii="Montserrat" w:hAnsi="Montserrat" w:cs="Maiandra GD"/>
      <w:color w:val="000000" w:themeColor="text1"/>
    </w:rPr>
  </w:style>
  <w:style w:type="paragraph" w:styleId="Index5">
    <w:name w:val="index 5"/>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900" w:hanging="180"/>
      <w:jc w:val="left"/>
    </w:pPr>
    <w:rPr>
      <w:rFonts w:ascii="Montserrat" w:hAnsi="Montserrat" w:cs="Maiandra GD"/>
      <w:color w:val="000000" w:themeColor="text1"/>
    </w:rPr>
  </w:style>
  <w:style w:type="paragraph" w:styleId="Index6">
    <w:name w:val="index 6"/>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080" w:hanging="180"/>
      <w:jc w:val="left"/>
    </w:pPr>
    <w:rPr>
      <w:rFonts w:ascii="Montserrat" w:hAnsi="Montserrat" w:cs="Maiandra GD"/>
      <w:color w:val="000000" w:themeColor="text1"/>
    </w:rPr>
  </w:style>
  <w:style w:type="paragraph" w:styleId="Index7">
    <w:name w:val="index 7"/>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260" w:hanging="180"/>
      <w:jc w:val="left"/>
    </w:pPr>
    <w:rPr>
      <w:rFonts w:ascii="Montserrat" w:hAnsi="Montserrat" w:cs="Maiandra GD"/>
      <w:color w:val="000000" w:themeColor="text1"/>
    </w:rPr>
  </w:style>
  <w:style w:type="paragraph" w:styleId="Index8">
    <w:name w:val="index 8"/>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440" w:hanging="180"/>
      <w:jc w:val="left"/>
    </w:pPr>
    <w:rPr>
      <w:rFonts w:ascii="Montserrat" w:hAnsi="Montserrat" w:cs="Maiandra GD"/>
      <w:color w:val="000000" w:themeColor="text1"/>
    </w:rPr>
  </w:style>
  <w:style w:type="paragraph" w:styleId="Index9">
    <w:name w:val="index 9"/>
    <w:basedOn w:val="Standaard"/>
    <w:next w:val="Standaard"/>
    <w:uiPriority w:val="98"/>
    <w:semiHidden/>
    <w:rsid w:val="00122DED"/>
    <w:pPr>
      <w:tabs>
        <w:tab w:val="clear" w:pos="-5940"/>
        <w:tab w:val="clear" w:pos="-1070"/>
        <w:tab w:val="clear" w:pos="-848"/>
        <w:tab w:val="clear" w:pos="57"/>
        <w:tab w:val="clear" w:pos="142"/>
        <w:tab w:val="clear" w:pos="284"/>
        <w:tab w:val="clear" w:pos="511"/>
        <w:tab w:val="clear" w:pos="851"/>
        <w:tab w:val="clear" w:pos="900"/>
        <w:tab w:val="clear" w:pos="1132"/>
        <w:tab w:val="clear" w:pos="1417"/>
        <w:tab w:val="clear" w:pos="1706"/>
        <w:tab w:val="clear" w:pos="1983"/>
        <w:tab w:val="clear" w:pos="2133"/>
        <w:tab w:val="clear" w:pos="2419"/>
        <w:tab w:val="clear" w:pos="2549"/>
        <w:tab w:val="clear" w:pos="3115"/>
        <w:tab w:val="clear" w:pos="3681"/>
        <w:tab w:val="clear" w:pos="4247"/>
        <w:tab w:val="clear" w:pos="4536"/>
        <w:tab w:val="clear" w:pos="4813"/>
        <w:tab w:val="clear" w:pos="5101"/>
        <w:tab w:val="clear" w:pos="5379"/>
        <w:tab w:val="clear" w:pos="5668"/>
        <w:tab w:val="clear" w:pos="5945"/>
        <w:tab w:val="clear" w:pos="6123"/>
        <w:tab w:val="clear" w:pos="6511"/>
        <w:tab w:val="clear" w:pos="6693"/>
        <w:tab w:val="clear" w:pos="7077"/>
        <w:tab w:val="clear" w:pos="7643"/>
        <w:tab w:val="clear" w:pos="8209"/>
        <w:tab w:val="clear" w:pos="8775"/>
        <w:tab w:val="clear" w:pos="9072"/>
      </w:tabs>
      <w:autoSpaceDE/>
      <w:autoSpaceDN/>
      <w:adjustRightInd/>
      <w:spacing w:line="260" w:lineRule="atLeast"/>
      <w:ind w:left="1620" w:hanging="180"/>
      <w:jc w:val="left"/>
    </w:pPr>
    <w:rPr>
      <w:rFonts w:ascii="Montserrat" w:hAnsi="Montserrat" w:cs="Maiandra GD"/>
      <w:color w:val="000000" w:themeColor="text1"/>
    </w:rPr>
  </w:style>
  <w:style w:type="paragraph" w:styleId="Inhopg5">
    <w:name w:val="toc 5"/>
    <w:aliases w:val="Inhopg 5 Emtio"/>
    <w:basedOn w:val="ZsysbasistocEmtio"/>
    <w:next w:val="BasistekstEmtio"/>
    <w:uiPriority w:val="4"/>
    <w:rsid w:val="003964D4"/>
  </w:style>
  <w:style w:type="paragraph" w:styleId="Inhopg6">
    <w:name w:val="toc 6"/>
    <w:aliases w:val="Inhopg 6 Emtio"/>
    <w:basedOn w:val="ZsysbasistocEmtio"/>
    <w:next w:val="BasistekstEmtio"/>
    <w:uiPriority w:val="4"/>
    <w:rsid w:val="003964D4"/>
  </w:style>
  <w:style w:type="paragraph" w:styleId="Inhopg7">
    <w:name w:val="toc 7"/>
    <w:aliases w:val="Inhopg 7 Emtio"/>
    <w:basedOn w:val="ZsysbasistocEmtio"/>
    <w:next w:val="BasistekstEmtio"/>
    <w:uiPriority w:val="4"/>
    <w:rsid w:val="003964D4"/>
  </w:style>
  <w:style w:type="paragraph" w:styleId="Inhopg8">
    <w:name w:val="toc 8"/>
    <w:aliases w:val="Inhopg 8 Emtio"/>
    <w:basedOn w:val="ZsysbasistocEmtio"/>
    <w:next w:val="BasistekstEmtio"/>
    <w:uiPriority w:val="4"/>
    <w:rsid w:val="003964D4"/>
  </w:style>
  <w:style w:type="paragraph" w:styleId="Inhopg9">
    <w:name w:val="toc 9"/>
    <w:aliases w:val="Inhopg 9 Emtio"/>
    <w:basedOn w:val="ZsysbasistocEmtio"/>
    <w:next w:val="BasistekstEmtio"/>
    <w:uiPriority w:val="4"/>
    <w:rsid w:val="003964D4"/>
  </w:style>
  <w:style w:type="paragraph" w:styleId="Afzender">
    <w:name w:val="envelope return"/>
    <w:basedOn w:val="ZsysbasisEmtio"/>
    <w:next w:val="BasistekstEmtio"/>
    <w:uiPriority w:val="98"/>
    <w:semiHidden/>
    <w:rsid w:val="0020607F"/>
  </w:style>
  <w:style w:type="numbering" w:styleId="Artikelsectie">
    <w:name w:val="Outline List 3"/>
    <w:basedOn w:val="Geenlijst"/>
    <w:uiPriority w:val="98"/>
    <w:semiHidden/>
    <w:rsid w:val="00E07762"/>
    <w:pPr>
      <w:numPr>
        <w:numId w:val="7"/>
      </w:numPr>
    </w:pPr>
  </w:style>
  <w:style w:type="paragraph" w:styleId="Berichtkop">
    <w:name w:val="Message Header"/>
    <w:basedOn w:val="ZsysbasisEmtio"/>
    <w:next w:val="BasistekstEmtio"/>
    <w:uiPriority w:val="98"/>
    <w:semiHidden/>
    <w:rsid w:val="0020607F"/>
  </w:style>
  <w:style w:type="paragraph" w:styleId="Bloktekst">
    <w:name w:val="Block Text"/>
    <w:basedOn w:val="ZsysbasisEmtio"/>
    <w:next w:val="BasistekstEmtio"/>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Emtio"/>
    <w:next w:val="BasistekstEmtio"/>
    <w:uiPriority w:val="98"/>
    <w:semiHidden/>
    <w:rsid w:val="0020607F"/>
  </w:style>
  <w:style w:type="paragraph" w:styleId="Handtekening">
    <w:name w:val="Signature"/>
    <w:basedOn w:val="ZsysbasisEmtio"/>
    <w:next w:val="BasistekstEmtio"/>
    <w:uiPriority w:val="98"/>
    <w:semiHidden/>
    <w:rsid w:val="0020607F"/>
  </w:style>
  <w:style w:type="paragraph" w:styleId="HTML-voorafopgemaakt">
    <w:name w:val="HTML Preformatted"/>
    <w:basedOn w:val="ZsysbasisEmtio"/>
    <w:next w:val="BasistekstEmtio"/>
    <w:uiPriority w:val="98"/>
    <w:semiHidden/>
    <w:rsid w:val="0020607F"/>
  </w:style>
  <w:style w:type="table" w:styleId="Lichtelijst-accent6">
    <w:name w:val="Light List Accent 6"/>
    <w:basedOn w:val="Standaardtabe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chtelijst-accent5">
    <w:name w:val="Light List Accent 5"/>
    <w:basedOn w:val="Standaardtabe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chtelijst-accent4">
    <w:name w:val="Light List Accent 4"/>
    <w:basedOn w:val="Standaardtabe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chtelijst-accent3">
    <w:name w:val="Light List Accent 3"/>
    <w:basedOn w:val="Standaardtabe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res">
    <w:name w:val="HTML Address"/>
    <w:basedOn w:val="ZsysbasisEmtio"/>
    <w:next w:val="BasistekstEmtio"/>
    <w:uiPriority w:val="98"/>
    <w:semiHidden/>
    <w:rsid w:val="0020607F"/>
  </w:style>
  <w:style w:type="table" w:styleId="Lichtelijst-accent2">
    <w:name w:val="Light List Accent 2"/>
    <w:basedOn w:val="Standaardtabe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chtearcering-accent6">
    <w:name w:val="Light Shading Accent 6"/>
    <w:basedOn w:val="Standaardtabe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Emtio"/>
    <w:next w:val="BasistekstEmtio"/>
    <w:uiPriority w:val="98"/>
    <w:semiHidden/>
    <w:rsid w:val="00F33259"/>
    <w:pPr>
      <w:ind w:left="284" w:hanging="284"/>
    </w:pPr>
  </w:style>
  <w:style w:type="paragraph" w:styleId="Lijst2">
    <w:name w:val="List 2"/>
    <w:basedOn w:val="ZsysbasisEmtio"/>
    <w:next w:val="BasistekstEmtio"/>
    <w:uiPriority w:val="98"/>
    <w:semiHidden/>
    <w:rsid w:val="00F33259"/>
    <w:pPr>
      <w:ind w:left="568" w:hanging="284"/>
    </w:pPr>
  </w:style>
  <w:style w:type="paragraph" w:styleId="Lijst3">
    <w:name w:val="List 3"/>
    <w:basedOn w:val="ZsysbasisEmtio"/>
    <w:next w:val="BasistekstEmtio"/>
    <w:uiPriority w:val="98"/>
    <w:semiHidden/>
    <w:rsid w:val="00F33259"/>
    <w:pPr>
      <w:ind w:left="851" w:hanging="284"/>
    </w:pPr>
  </w:style>
  <w:style w:type="paragraph" w:styleId="Lijst4">
    <w:name w:val="List 4"/>
    <w:basedOn w:val="ZsysbasisEmtio"/>
    <w:next w:val="BasistekstEmtio"/>
    <w:uiPriority w:val="98"/>
    <w:semiHidden/>
    <w:rsid w:val="00F33259"/>
    <w:pPr>
      <w:ind w:left="1135" w:hanging="284"/>
    </w:pPr>
  </w:style>
  <w:style w:type="paragraph" w:styleId="Lij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jstopsomteken">
    <w:name w:val="List Bullet"/>
    <w:basedOn w:val="ZsysbasisEmtio"/>
    <w:next w:val="BasistekstEmtio"/>
    <w:uiPriority w:val="98"/>
    <w:semiHidden/>
    <w:rsid w:val="00E7078D"/>
    <w:pPr>
      <w:numPr>
        <w:numId w:val="14"/>
      </w:numPr>
      <w:ind w:left="357" w:hanging="357"/>
    </w:pPr>
  </w:style>
  <w:style w:type="paragraph" w:styleId="Lijstopsomteken2">
    <w:name w:val="List Bullet 2"/>
    <w:basedOn w:val="ZsysbasisEmtio"/>
    <w:next w:val="BasistekstEmtio"/>
    <w:uiPriority w:val="98"/>
    <w:semiHidden/>
    <w:rsid w:val="00E7078D"/>
    <w:pPr>
      <w:numPr>
        <w:numId w:val="15"/>
      </w:numPr>
      <w:ind w:left="641" w:hanging="357"/>
    </w:pPr>
  </w:style>
  <w:style w:type="paragraph" w:styleId="Lijstopsomteken3">
    <w:name w:val="List Bullet 3"/>
    <w:basedOn w:val="ZsysbasisEmtio"/>
    <w:next w:val="BasistekstEmtio"/>
    <w:uiPriority w:val="98"/>
    <w:semiHidden/>
    <w:rsid w:val="00E7078D"/>
    <w:pPr>
      <w:numPr>
        <w:numId w:val="16"/>
      </w:numPr>
      <w:ind w:left="924" w:hanging="357"/>
    </w:pPr>
  </w:style>
  <w:style w:type="paragraph" w:styleId="Lijstopsomteken4">
    <w:name w:val="List Bullet 4"/>
    <w:basedOn w:val="ZsysbasisEmtio"/>
    <w:next w:val="BasistekstEmtio"/>
    <w:uiPriority w:val="98"/>
    <w:semiHidden/>
    <w:rsid w:val="00E7078D"/>
    <w:pPr>
      <w:numPr>
        <w:numId w:val="17"/>
      </w:numPr>
      <w:ind w:left="1208" w:hanging="357"/>
    </w:pPr>
  </w:style>
  <w:style w:type="paragraph" w:styleId="Lijstnummering">
    <w:name w:val="List Number"/>
    <w:basedOn w:val="ZsysbasisEmtio"/>
    <w:next w:val="BasistekstEmtio"/>
    <w:uiPriority w:val="98"/>
    <w:semiHidden/>
    <w:rsid w:val="00705849"/>
    <w:pPr>
      <w:numPr>
        <w:numId w:val="19"/>
      </w:numPr>
      <w:ind w:left="357" w:hanging="357"/>
    </w:pPr>
  </w:style>
  <w:style w:type="paragraph" w:styleId="Lijstnummering2">
    <w:name w:val="List Number 2"/>
    <w:basedOn w:val="ZsysbasisEmtio"/>
    <w:next w:val="BasistekstEmtio"/>
    <w:uiPriority w:val="98"/>
    <w:semiHidden/>
    <w:rsid w:val="00705849"/>
    <w:pPr>
      <w:numPr>
        <w:numId w:val="20"/>
      </w:numPr>
      <w:ind w:left="641" w:hanging="357"/>
    </w:pPr>
  </w:style>
  <w:style w:type="paragraph" w:styleId="Lijstnummering3">
    <w:name w:val="List Number 3"/>
    <w:basedOn w:val="ZsysbasisEmtio"/>
    <w:next w:val="BasistekstEmtio"/>
    <w:uiPriority w:val="98"/>
    <w:semiHidden/>
    <w:rsid w:val="00705849"/>
    <w:pPr>
      <w:numPr>
        <w:numId w:val="21"/>
      </w:numPr>
      <w:ind w:left="924" w:hanging="357"/>
    </w:pPr>
  </w:style>
  <w:style w:type="paragraph" w:styleId="Lijstnummering4">
    <w:name w:val="List Number 4"/>
    <w:basedOn w:val="ZsysbasisEmtio"/>
    <w:next w:val="BasistekstEmtio"/>
    <w:uiPriority w:val="98"/>
    <w:semiHidden/>
    <w:rsid w:val="00705849"/>
    <w:pPr>
      <w:numPr>
        <w:numId w:val="22"/>
      </w:numPr>
      <w:ind w:left="1208" w:hanging="357"/>
    </w:pPr>
  </w:style>
  <w:style w:type="paragraph" w:styleId="Lijstnummering5">
    <w:name w:val="List Number 5"/>
    <w:basedOn w:val="ZsysbasisEmtio"/>
    <w:next w:val="BasistekstEmtio"/>
    <w:uiPriority w:val="98"/>
    <w:semiHidden/>
    <w:rsid w:val="00705849"/>
    <w:pPr>
      <w:numPr>
        <w:numId w:val="23"/>
      </w:numPr>
      <w:ind w:left="1491" w:hanging="357"/>
    </w:pPr>
  </w:style>
  <w:style w:type="paragraph" w:styleId="Lijstvoortzetting">
    <w:name w:val="List Continue"/>
    <w:basedOn w:val="ZsysbasisEmtio"/>
    <w:next w:val="BasistekstEmtio"/>
    <w:uiPriority w:val="98"/>
    <w:semiHidden/>
    <w:rsid w:val="00705849"/>
    <w:pPr>
      <w:ind w:left="284"/>
    </w:pPr>
  </w:style>
  <w:style w:type="paragraph" w:styleId="Lijstvoortzetting2">
    <w:name w:val="List Continue 2"/>
    <w:basedOn w:val="ZsysbasisEmtio"/>
    <w:next w:val="BasistekstEmtio"/>
    <w:uiPriority w:val="98"/>
    <w:semiHidden/>
    <w:rsid w:val="00705849"/>
    <w:pPr>
      <w:ind w:left="567"/>
    </w:pPr>
  </w:style>
  <w:style w:type="paragraph" w:styleId="Lijstvoortzetting3">
    <w:name w:val="List Continue 3"/>
    <w:basedOn w:val="ZsysbasisEmtio"/>
    <w:next w:val="BasistekstEmtio"/>
    <w:uiPriority w:val="98"/>
    <w:semiHidden/>
    <w:rsid w:val="00705849"/>
    <w:pPr>
      <w:ind w:left="851"/>
    </w:pPr>
  </w:style>
  <w:style w:type="paragraph" w:styleId="Lijstvoortzetting4">
    <w:name w:val="List Continue 4"/>
    <w:basedOn w:val="ZsysbasisEmtio"/>
    <w:next w:val="BasistekstEmtio"/>
    <w:uiPriority w:val="98"/>
    <w:semiHidden/>
    <w:rsid w:val="00705849"/>
    <w:pPr>
      <w:ind w:left="1134"/>
    </w:pPr>
  </w:style>
  <w:style w:type="paragraph" w:styleId="Lijstvoortzetting5">
    <w:name w:val="List Continue 5"/>
    <w:basedOn w:val="ZsysbasisEmtio"/>
    <w:next w:val="BasistekstEmtio"/>
    <w:uiPriority w:val="98"/>
    <w:semiHidden/>
    <w:rsid w:val="00705849"/>
    <w:pPr>
      <w:ind w:left="1418"/>
    </w:pPr>
  </w:style>
  <w:style w:type="character" w:styleId="Intensievebenadrukking">
    <w:name w:val="Intense Emphasis"/>
    <w:basedOn w:val="Standaardalinea-lettertype"/>
    <w:uiPriority w:val="98"/>
    <w:semiHidden/>
    <w:rsid w:val="00FC3FA5"/>
    <w:rPr>
      <w:b/>
      <w:bCs/>
      <w:i/>
      <w:iCs/>
      <w:color w:val="auto"/>
    </w:rPr>
  </w:style>
  <w:style w:type="paragraph" w:styleId="Normaalweb">
    <w:name w:val="Normal (Web)"/>
    <w:basedOn w:val="ZsysbasisEmtio"/>
    <w:next w:val="BasistekstEmtio"/>
    <w:uiPriority w:val="98"/>
    <w:semiHidden/>
    <w:rsid w:val="0020607F"/>
  </w:style>
  <w:style w:type="paragraph" w:styleId="Notitiekop">
    <w:name w:val="Note Heading"/>
    <w:basedOn w:val="ZsysbasisEmtio"/>
    <w:next w:val="BasistekstEmtio"/>
    <w:uiPriority w:val="98"/>
    <w:semiHidden/>
    <w:rsid w:val="0020607F"/>
  </w:style>
  <w:style w:type="paragraph" w:styleId="Plattetekst">
    <w:name w:val="Body Text"/>
    <w:basedOn w:val="ZsysbasisEmtio"/>
    <w:next w:val="BasistekstEmtio"/>
    <w:link w:val="PlattetekstChar"/>
    <w:uiPriority w:val="98"/>
    <w:semiHidden/>
    <w:rsid w:val="0020607F"/>
  </w:style>
  <w:style w:type="paragraph" w:styleId="Plattetekst2">
    <w:name w:val="Body Text 2"/>
    <w:basedOn w:val="ZsysbasisEmtio"/>
    <w:next w:val="BasistekstEmtio"/>
    <w:link w:val="Plattetekst2Char"/>
    <w:uiPriority w:val="98"/>
    <w:semiHidden/>
    <w:rsid w:val="00E7078D"/>
  </w:style>
  <w:style w:type="paragraph" w:styleId="Plattetekst3">
    <w:name w:val="Body Text 3"/>
    <w:basedOn w:val="ZsysbasisEmtio"/>
    <w:next w:val="BasistekstEmtio"/>
    <w:uiPriority w:val="98"/>
    <w:semiHidden/>
    <w:rsid w:val="0020607F"/>
  </w:style>
  <w:style w:type="paragraph" w:styleId="Platteteksteersteinspringing">
    <w:name w:val="Body Text First Indent"/>
    <w:basedOn w:val="ZsysbasisEmtio"/>
    <w:next w:val="BasistekstEmtio"/>
    <w:link w:val="PlatteteksteersteinspringingChar"/>
    <w:uiPriority w:val="98"/>
    <w:semiHidden/>
    <w:rsid w:val="00E7078D"/>
    <w:pPr>
      <w:ind w:firstLine="360"/>
    </w:pPr>
  </w:style>
  <w:style w:type="character" w:customStyle="1" w:styleId="PlatteteksteersteinspringingChar">
    <w:name w:val="Platte tekst eerste inspringing Char"/>
    <w:basedOn w:val="PlattetekstChar"/>
    <w:link w:val="Platteteksteersteinspringing"/>
    <w:rsid w:val="00E7078D"/>
    <w:rPr>
      <w:rFonts w:asciiTheme="minorHAnsi" w:hAnsiTheme="minorHAnsi" w:cs="Maiandra GD"/>
      <w:color w:val="000000" w:themeColor="text1"/>
      <w:sz w:val="18"/>
      <w:szCs w:val="18"/>
    </w:rPr>
  </w:style>
  <w:style w:type="paragraph" w:styleId="Plattetekstinspringen">
    <w:name w:val="Body Text Indent"/>
    <w:basedOn w:val="ZsysbasisEmtio"/>
    <w:next w:val="BasistekstEmtio"/>
    <w:link w:val="PlattetekstinspringenChar"/>
    <w:uiPriority w:val="98"/>
    <w:semiHidden/>
    <w:rsid w:val="00E7078D"/>
    <w:pPr>
      <w:ind w:left="284"/>
    </w:pPr>
  </w:style>
  <w:style w:type="character" w:customStyle="1" w:styleId="PlattetekstinspringenChar">
    <w:name w:val="Platte tekst inspringen Char"/>
    <w:basedOn w:val="Standaardalinea-lettertype"/>
    <w:link w:val="Plattetekstinspringen"/>
    <w:rsid w:val="00E7078D"/>
    <w:rPr>
      <w:rFonts w:ascii="Maiandra GD" w:hAnsi="Maiandra GD" w:cs="Maiandra GD"/>
      <w:sz w:val="18"/>
      <w:szCs w:val="18"/>
    </w:rPr>
  </w:style>
  <w:style w:type="paragraph" w:styleId="Platteteksteersteinspringing2">
    <w:name w:val="Body Text First Indent 2"/>
    <w:basedOn w:val="ZsysbasisEmtio"/>
    <w:next w:val="BasistekstEmtio"/>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Standaardalinea-lettertype"/>
    <w:link w:val="ZsysbasisEmtio"/>
    <w:semiHidden/>
    <w:rsid w:val="00066DF0"/>
    <w:rPr>
      <w:rFonts w:ascii="Montserrat" w:hAnsi="Montserrat" w:cs="Maiandra GD"/>
      <w:color w:val="000000" w:themeColor="text1"/>
      <w:sz w:val="18"/>
      <w:szCs w:val="18"/>
    </w:rPr>
  </w:style>
  <w:style w:type="paragraph" w:styleId="Standaardinspringing">
    <w:name w:val="Normal Indent"/>
    <w:basedOn w:val="ZsysbasisEmtio"/>
    <w:next w:val="BasistekstEmtio"/>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Emtio"/>
    <w:basedOn w:val="Standaardalinea-lettertype"/>
    <w:uiPriority w:val="4"/>
    <w:rsid w:val="00CB7600"/>
    <w:rPr>
      <w:vertAlign w:val="superscript"/>
    </w:rPr>
  </w:style>
  <w:style w:type="paragraph" w:styleId="Voetnoottekst">
    <w:name w:val="footnote text"/>
    <w:aliases w:val="Voetnoottekst Emtio"/>
    <w:basedOn w:val="ZsysbasisEmtio"/>
    <w:uiPriority w:val="4"/>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98"/>
    <w:semiHidden/>
    <w:rsid w:val="00451FDB"/>
    <w:rPr>
      <w:b w:val="0"/>
      <w:bCs w:val="0"/>
    </w:rPr>
  </w:style>
  <w:style w:type="paragraph" w:styleId="Datum">
    <w:name w:val="Date"/>
    <w:basedOn w:val="ZsysbasisEmtio"/>
    <w:next w:val="BasistekstEmtio"/>
    <w:uiPriority w:val="98"/>
    <w:semiHidden/>
    <w:rsid w:val="0020607F"/>
  </w:style>
  <w:style w:type="paragraph" w:styleId="Tekstzonderopmaak">
    <w:name w:val="Plain Text"/>
    <w:basedOn w:val="ZsysbasisEmtio"/>
    <w:next w:val="BasistekstEmtio"/>
    <w:uiPriority w:val="98"/>
    <w:semiHidden/>
    <w:rsid w:val="0020607F"/>
  </w:style>
  <w:style w:type="paragraph" w:styleId="Ballontekst">
    <w:name w:val="Balloon Text"/>
    <w:basedOn w:val="ZsysbasisEmtio"/>
    <w:next w:val="BasistekstEmtio"/>
    <w:uiPriority w:val="98"/>
    <w:semiHidden/>
    <w:rsid w:val="0020607F"/>
  </w:style>
  <w:style w:type="paragraph" w:styleId="Bijschrift">
    <w:name w:val="caption"/>
    <w:aliases w:val="Bijschrift Emtio"/>
    <w:basedOn w:val="ZsysbasisEmtio"/>
    <w:next w:val="BasistekstEmtio"/>
    <w:uiPriority w:val="4"/>
    <w:qFormat/>
    <w:rsid w:val="0020607F"/>
  </w:style>
  <w:style w:type="character" w:customStyle="1" w:styleId="TekstopmerkingChar">
    <w:name w:val="Tekst opmerking Char"/>
    <w:basedOn w:val="ZsysbasisEmtioChar"/>
    <w:link w:val="Tekstopmerking"/>
    <w:semiHidden/>
    <w:rsid w:val="008736AE"/>
    <w:rPr>
      <w:rFonts w:asciiTheme="minorHAnsi" w:hAnsiTheme="minorHAnsi" w:cs="Maiandra GD"/>
      <w:color w:val="000000" w:themeColor="text1"/>
      <w:sz w:val="18"/>
      <w:szCs w:val="18"/>
    </w:rPr>
  </w:style>
  <w:style w:type="paragraph" w:styleId="Documentstructuur">
    <w:name w:val="Document Map"/>
    <w:basedOn w:val="ZsysbasisEmtio"/>
    <w:next w:val="BasistekstEmtio"/>
    <w:uiPriority w:val="98"/>
    <w:semiHidden/>
    <w:rsid w:val="0020607F"/>
  </w:style>
  <w:style w:type="table" w:styleId="Lichtearcering-accent5">
    <w:name w:val="Light Shading Accent 5"/>
    <w:basedOn w:val="Standaardtabe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indnoottekst">
    <w:name w:val="endnote text"/>
    <w:aliases w:val="Eindnoottekst Emtio"/>
    <w:basedOn w:val="ZsysbasisEmtio"/>
    <w:next w:val="BasistekstEmtio"/>
    <w:uiPriority w:val="4"/>
    <w:rsid w:val="0020607F"/>
  </w:style>
  <w:style w:type="paragraph" w:styleId="Indexkop">
    <w:name w:val="index heading"/>
    <w:basedOn w:val="ZsysbasisEmtio"/>
    <w:next w:val="BasistekstEmtio"/>
    <w:uiPriority w:val="98"/>
    <w:semiHidden/>
    <w:rsid w:val="0020607F"/>
  </w:style>
  <w:style w:type="paragraph" w:styleId="Kopbronvermelding">
    <w:name w:val="toa heading"/>
    <w:basedOn w:val="ZsysbasisEmtio"/>
    <w:next w:val="BasistekstEmtio"/>
    <w:uiPriority w:val="98"/>
    <w:semiHidden/>
    <w:rsid w:val="0020607F"/>
  </w:style>
  <w:style w:type="paragraph" w:styleId="Lijstopsomteken5">
    <w:name w:val="List Bullet 5"/>
    <w:basedOn w:val="ZsysbasisEmtio"/>
    <w:next w:val="BasistekstEmtio"/>
    <w:uiPriority w:val="98"/>
    <w:semiHidden/>
    <w:rsid w:val="00E7078D"/>
    <w:pPr>
      <w:numPr>
        <w:numId w:val="18"/>
      </w:numPr>
      <w:ind w:left="1491" w:hanging="357"/>
    </w:pPr>
  </w:style>
  <w:style w:type="paragraph" w:styleId="Macrotekst">
    <w:name w:val="macro"/>
    <w:basedOn w:val="ZsysbasisEmtio"/>
    <w:next w:val="BasistekstEmtio"/>
    <w:uiPriority w:val="98"/>
    <w:semiHidden/>
    <w:rsid w:val="0020607F"/>
  </w:style>
  <w:style w:type="paragraph" w:styleId="Tekstopmerking">
    <w:name w:val="annotation text"/>
    <w:basedOn w:val="ZsysbasisEmtio"/>
    <w:next w:val="BasistekstEmtio"/>
    <w:link w:val="TekstopmerkingChar"/>
    <w:uiPriority w:val="98"/>
    <w:semiHidden/>
    <w:rsid w:val="0020607F"/>
  </w:style>
  <w:style w:type="character" w:styleId="Intensieveverwijzing">
    <w:name w:val="Intense Reference"/>
    <w:basedOn w:val="Standaardalinea-lettertype"/>
    <w:uiPriority w:val="98"/>
    <w:semiHidden/>
    <w:rsid w:val="00FC3FA5"/>
    <w:rPr>
      <w:b/>
      <w:bCs/>
      <w:smallCaps/>
      <w:color w:val="auto"/>
      <w:spacing w:val="5"/>
      <w:u w:val="single"/>
    </w:rPr>
  </w:style>
  <w:style w:type="character" w:styleId="Verwijzingopmerking">
    <w:name w:val="annotation reference"/>
    <w:basedOn w:val="Standaardalinea-lettertype"/>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Titelvanboek">
    <w:name w:val="Book Title"/>
    <w:basedOn w:val="Standaardalinea-lettertype"/>
    <w:uiPriority w:val="98"/>
    <w:semiHidden/>
    <w:rsid w:val="00E07762"/>
    <w:rPr>
      <w:b/>
      <w:bCs/>
      <w:smallCaps/>
      <w:spacing w:val="5"/>
    </w:rPr>
  </w:style>
  <w:style w:type="character" w:styleId="Tekstvantijdelijkeaanduiding">
    <w:name w:val="Placeholder Text"/>
    <w:basedOn w:val="zsysVeldMarkering"/>
    <w:uiPriority w:val="98"/>
    <w:semiHidden/>
    <w:rsid w:val="004C51F8"/>
    <w:rPr>
      <w:color w:val="000000"/>
      <w:bdr w:val="none" w:sz="0" w:space="0" w:color="auto"/>
      <w:shd w:val="clear" w:color="auto" w:fill="FFFF00"/>
    </w:rPr>
  </w:style>
  <w:style w:type="character" w:styleId="Subtieleverwijzing">
    <w:name w:val="Subtle Reference"/>
    <w:basedOn w:val="Standaardalinea-lettertype"/>
    <w:uiPriority w:val="98"/>
    <w:semiHidden/>
    <w:rsid w:val="008736AE"/>
    <w:rPr>
      <w:smallCaps/>
      <w:color w:val="auto"/>
      <w:u w:val="single"/>
    </w:rPr>
  </w:style>
  <w:style w:type="character" w:styleId="Subtielebenadrukking">
    <w:name w:val="Subtle Emphasis"/>
    <w:basedOn w:val="Standaardalinea-lettertype"/>
    <w:uiPriority w:val="98"/>
    <w:semiHidden/>
    <w:rsid w:val="00FC3FA5"/>
    <w:rPr>
      <w:i/>
      <w:iCs/>
      <w:color w:val="auto"/>
    </w:rPr>
  </w:style>
  <w:style w:type="table" w:styleId="Lichtearcering-accent4">
    <w:name w:val="Light Shading Accent 4"/>
    <w:basedOn w:val="Standaardtabe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chtearcering-accent3">
    <w:name w:val="Light Shading Accent 3"/>
    <w:basedOn w:val="Standaardtabe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chtearcering-accent2">
    <w:name w:val="Light Shading Accent 2"/>
    <w:basedOn w:val="Standaardtabe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chtraster-accent6">
    <w:name w:val="Light Grid Accent 6"/>
    <w:basedOn w:val="Standaardtabe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chtraster-accent5">
    <w:name w:val="Light Grid Accent 5"/>
    <w:basedOn w:val="Standaardtabe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chtraster-accent4">
    <w:name w:val="Light Grid Accent 4"/>
    <w:basedOn w:val="Standaardtabe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chtraster-accent3">
    <w:name w:val="Light Grid Accent 3"/>
    <w:basedOn w:val="Standaardtabe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chtraster-accent2">
    <w:name w:val="Light Grid Accent 2"/>
    <w:basedOn w:val="Standaardtabe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Kleurrijkelijst-accent6">
    <w:name w:val="Colorful List Accent 6"/>
    <w:basedOn w:val="Standaardtabe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Kleurrijkelijst-accent5">
    <w:name w:val="Colorful List Accent 5"/>
    <w:basedOn w:val="Standaardtabe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Kleurrijkelijst-accent4">
    <w:name w:val="Colorful List Accent 4"/>
    <w:basedOn w:val="Standaardtabe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Kleurrijkelijst-accent3">
    <w:name w:val="Colorful List Accent 3"/>
    <w:basedOn w:val="Standaardtabe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Kleurrijkelijst-accent2">
    <w:name w:val="Colorful List Accent 2"/>
    <w:basedOn w:val="Standaardtabe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Kleurrijkelijst-accent1">
    <w:name w:val="Colorful List Accent 1"/>
    <w:basedOn w:val="Standaardtabe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Kleurrijkearcering-accent6">
    <w:name w:val="Colorful Shading Accent 6"/>
    <w:basedOn w:val="Standaardtabe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Kleurrijkearcering-accent4">
    <w:name w:val="Colorful Shading Accent 4"/>
    <w:basedOn w:val="Standaardtabe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Kleurrijkearcering-accent2">
    <w:name w:val="Colorful Shading Accent 2"/>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Kleurrijkraster-accent6">
    <w:name w:val="Colorful Grid Accent 6"/>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Kleurrijkraster-accent5">
    <w:name w:val="Colorful Grid Accent 5"/>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Kleurrijkraster-accent4">
    <w:name w:val="Colorful Grid Accent 4"/>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Kleurrijkraster-accent3">
    <w:name w:val="Colorful Grid Accent 3"/>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Kleurrijkraster-accent2">
    <w:name w:val="Colorful Grid Accent 2"/>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Kleurrijkraster-accent1">
    <w:name w:val="Colorful Grid Accent 1"/>
    <w:basedOn w:val="Standaardtabe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Gemiddeldelijst2-accent6">
    <w:name w:val="Medium List 2 Accent 6"/>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1-accent6">
    <w:name w:val="Medium List 1 Accent 6"/>
    <w:basedOn w:val="Standaardtabe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Gemiddeldelijst1-accent5">
    <w:name w:val="Medium List 1 Accent 5"/>
    <w:basedOn w:val="Standaardtabe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Gemiddeldelijst1-accent4">
    <w:name w:val="Medium List 1 Accent 4"/>
    <w:basedOn w:val="Standaardtabe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Gemiddeldelijst1-accent3">
    <w:name w:val="Medium List 1 Accent 3"/>
    <w:basedOn w:val="Standaardtabe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Gemiddeldelijst1-accent2">
    <w:name w:val="Medium List 1 Accent 2"/>
    <w:basedOn w:val="Standaardtabe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Gemiddeldearcering2-accent6">
    <w:name w:val="Medium Shading 2 Accent 6"/>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Gemiddeldraster3-accent5">
    <w:name w:val="Medium Grid 3 Accent 5"/>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Gemiddeldraster3-accent4">
    <w:name w:val="Medium Grid 3 Accent 4"/>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Gemiddeldraster3-accent3">
    <w:name w:val="Medium Grid 3 Accent 3"/>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Gemiddeldraster3-accent2">
    <w:name w:val="Medium Grid 3 Accent 2"/>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Gemiddeldraster3-accent1">
    <w:name w:val="Medium Grid 3 Accent 1"/>
    <w:basedOn w:val="Standaardtabe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Gemiddeldraster2-accent6">
    <w:name w:val="Medium Grid 2 Accent 6"/>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Gemiddeldraster1-accent6">
    <w:name w:val="Medium Grid 1 Accent 6"/>
    <w:basedOn w:val="Standaardtabe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Gemiddeldraster1-accent5">
    <w:name w:val="Medium Grid 1 Accent 5"/>
    <w:basedOn w:val="Standaardtabe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Gemiddeldraster1-accent4">
    <w:name w:val="Medium Grid 1 Accent 4"/>
    <w:basedOn w:val="Standaardtabe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Gemiddeldraster1-accent3">
    <w:name w:val="Medium Grid 1 Accent 3"/>
    <w:basedOn w:val="Standaardtabe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Gemiddeldraster1-accent2">
    <w:name w:val="Medium Grid 1 Accent 2"/>
    <w:basedOn w:val="Standaardtabe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Gemiddeldraster1-accent1">
    <w:name w:val="Medium Grid 1 Accent 1"/>
    <w:basedOn w:val="Standaardtabe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onkerelijst-accent6">
    <w:name w:val="Dark List Accent 6"/>
    <w:basedOn w:val="Standaardtabe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onkerelijst-accent5">
    <w:name w:val="Dark List Accent 5"/>
    <w:basedOn w:val="Standaardtabe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onkerelijst-accent4">
    <w:name w:val="Dark List Accent 4"/>
    <w:basedOn w:val="Standaardtabe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onkerelijst-accent3">
    <w:name w:val="Dark List Accent 3"/>
    <w:basedOn w:val="Standaardtabe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onkerelijst-accent2">
    <w:name w:val="Dark List Accent 2"/>
    <w:basedOn w:val="Standaardtabe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onkerelijst-accent1">
    <w:name w:val="Dark List Accent 1"/>
    <w:basedOn w:val="Standaardtabe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fie">
    <w:name w:val="Bibliography"/>
    <w:basedOn w:val="ZsysbasisEmtio"/>
    <w:next w:val="BasistekstEmtio"/>
    <w:uiPriority w:val="98"/>
    <w:semiHidden/>
    <w:rsid w:val="00E07762"/>
  </w:style>
  <w:style w:type="paragraph" w:styleId="Citaat">
    <w:name w:val="Quote"/>
    <w:basedOn w:val="ZsysbasisEmtio"/>
    <w:next w:val="BasistekstEmtio"/>
    <w:link w:val="CitaatChar"/>
    <w:uiPriority w:val="98"/>
    <w:semiHidden/>
    <w:rsid w:val="00E07762"/>
    <w:rPr>
      <w:i/>
      <w:iCs/>
    </w:rPr>
  </w:style>
  <w:style w:type="character" w:customStyle="1" w:styleId="CitaatChar">
    <w:name w:val="Citaat Char"/>
    <w:basedOn w:val="Standaardalinea-lettertype"/>
    <w:link w:val="Citaat"/>
    <w:uiPriority w:val="29"/>
    <w:semiHidden/>
    <w:rsid w:val="00F33259"/>
    <w:rPr>
      <w:rFonts w:ascii="Maiandra GD" w:hAnsi="Maiandra GD" w:cs="Maiandra GD"/>
      <w:i/>
      <w:iCs/>
      <w:color w:val="000000" w:themeColor="text1"/>
      <w:sz w:val="18"/>
      <w:szCs w:val="18"/>
    </w:rPr>
  </w:style>
  <w:style w:type="paragraph" w:styleId="Duidelijkcitaat">
    <w:name w:val="Intense Quote"/>
    <w:basedOn w:val="ZsysbasisEmtio"/>
    <w:next w:val="BasistekstEmtio"/>
    <w:link w:val="DuidelijkcitaatChar"/>
    <w:uiPriority w:val="98"/>
    <w:semiHidden/>
    <w:rsid w:val="00F33259"/>
    <w:pPr>
      <w:spacing w:before="200" w:after="280"/>
      <w:ind w:left="936" w:right="936"/>
    </w:pPr>
    <w:rPr>
      <w:b/>
      <w:bCs/>
      <w:i/>
      <w:iCs/>
    </w:rPr>
  </w:style>
  <w:style w:type="character" w:customStyle="1" w:styleId="DuidelijkcitaatChar">
    <w:name w:val="Duidelijk citaat Char"/>
    <w:basedOn w:val="Standaardalinea-lettertype"/>
    <w:link w:val="Duidelijkcitaat"/>
    <w:uiPriority w:val="30"/>
    <w:semiHidden/>
    <w:rsid w:val="00F33259"/>
    <w:rPr>
      <w:rFonts w:ascii="Maiandra GD" w:hAnsi="Maiandra GD" w:cs="Maiandra GD"/>
      <w:b/>
      <w:bCs/>
      <w:i/>
      <w:iCs/>
      <w:sz w:val="18"/>
      <w:szCs w:val="18"/>
    </w:rPr>
  </w:style>
  <w:style w:type="character" w:styleId="Eindnootmarkering">
    <w:name w:val="endnote reference"/>
    <w:aliases w:val="Eindnootmarkering Emtio"/>
    <w:basedOn w:val="Standaardalinea-lettertype"/>
    <w:uiPriority w:val="4"/>
    <w:rsid w:val="00E07762"/>
    <w:rPr>
      <w:vertAlign w:val="superscript"/>
    </w:rPr>
  </w:style>
  <w:style w:type="paragraph" w:styleId="Geenafstand">
    <w:name w:val="No Spacing"/>
    <w:basedOn w:val="ZsysbasisEmtio"/>
    <w:next w:val="BasistekstEmtio"/>
    <w:uiPriority w:val="98"/>
    <w:semiHidden/>
    <w:rsid w:val="00D27D0E"/>
  </w:style>
  <w:style w:type="character" w:styleId="HTMLCode">
    <w:name w:val="HTML Code"/>
    <w:basedOn w:val="Standaardalinea-lettertype"/>
    <w:uiPriority w:val="98"/>
    <w:semiHidden/>
    <w:rsid w:val="00E07762"/>
    <w:rPr>
      <w:rFonts w:ascii="Consolas" w:hAnsi="Consolas"/>
      <w:sz w:val="20"/>
      <w:szCs w:val="20"/>
    </w:rPr>
  </w:style>
  <w:style w:type="character" w:styleId="HTMLDefinition">
    <w:name w:val="HTML Definition"/>
    <w:basedOn w:val="Standaardalinea-lettertype"/>
    <w:uiPriority w:val="98"/>
    <w:semiHidden/>
    <w:rsid w:val="00E07762"/>
    <w:rPr>
      <w:i/>
      <w:iCs/>
    </w:rPr>
  </w:style>
  <w:style w:type="character" w:styleId="HTMLVariable">
    <w:name w:val="HTML Variable"/>
    <w:basedOn w:val="Standaardalinea-lettertyp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basedOn w:val="Standaardalinea-lettertype"/>
    <w:uiPriority w:val="98"/>
    <w:semiHidden/>
    <w:rsid w:val="00E07762"/>
    <w:rPr>
      <w:i/>
      <w:iCs/>
    </w:rPr>
  </w:style>
  <w:style w:type="character" w:styleId="HTML-schrijfmachine">
    <w:name w:val="HTML Typewriter"/>
    <w:basedOn w:val="Standaardalinea-lettertype"/>
    <w:uiPriority w:val="98"/>
    <w:semiHidden/>
    <w:rsid w:val="00E07762"/>
    <w:rPr>
      <w:rFonts w:ascii="Consolas" w:hAnsi="Consolas"/>
      <w:sz w:val="20"/>
      <w:szCs w:val="20"/>
    </w:rPr>
  </w:style>
  <w:style w:type="character" w:styleId="HTML-toetsenbord">
    <w:name w:val="HTML Keyboard"/>
    <w:basedOn w:val="Standaardalinea-lettertype"/>
    <w:uiPriority w:val="98"/>
    <w:semiHidden/>
    <w:rsid w:val="00E07762"/>
    <w:rPr>
      <w:rFonts w:ascii="Consolas" w:hAnsi="Consolas"/>
      <w:sz w:val="20"/>
      <w:szCs w:val="20"/>
    </w:rPr>
  </w:style>
  <w:style w:type="character" w:styleId="HTML-voorbeeld">
    <w:name w:val="HTML Sample"/>
    <w:basedOn w:val="Standaardalinea-lettertype"/>
    <w:uiPriority w:val="98"/>
    <w:semiHidden/>
    <w:rsid w:val="00E07762"/>
    <w:rPr>
      <w:rFonts w:ascii="Consolas" w:hAnsi="Consolas"/>
      <w:sz w:val="24"/>
      <w:szCs w:val="24"/>
    </w:rPr>
  </w:style>
  <w:style w:type="paragraph" w:styleId="Kopvaninhoudsopgave">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jstalinea">
    <w:name w:val="List Paragraph"/>
    <w:basedOn w:val="ZsysbasisEmtio"/>
    <w:next w:val="BasistekstEmtio"/>
    <w:uiPriority w:val="98"/>
    <w:semiHidden/>
    <w:rsid w:val="00E7078D"/>
    <w:pPr>
      <w:ind w:left="720"/>
    </w:pPr>
  </w:style>
  <w:style w:type="character" w:styleId="Nadruk">
    <w:name w:val="Emphasis"/>
    <w:basedOn w:val="Standaardalinea-lettertype"/>
    <w:uiPriority w:val="98"/>
    <w:semiHidden/>
    <w:rsid w:val="00E07762"/>
    <w:rPr>
      <w:i/>
      <w:iCs/>
    </w:rPr>
  </w:style>
  <w:style w:type="character" w:styleId="Regelnummer">
    <w:name w:val="line number"/>
    <w:basedOn w:val="Standaardalinea-lettertype"/>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Onderwerpvanopmerking">
    <w:name w:val="annotation subject"/>
    <w:basedOn w:val="ZsysbasisEmtio"/>
    <w:next w:val="BasistekstEmtio"/>
    <w:link w:val="OnderwerpvanopmerkingChar"/>
    <w:uiPriority w:val="98"/>
    <w:semiHidden/>
    <w:rsid w:val="00E7078D"/>
    <w:rPr>
      <w:b/>
      <w:bCs/>
      <w:szCs w:val="20"/>
    </w:rPr>
  </w:style>
  <w:style w:type="character" w:customStyle="1" w:styleId="OnderwerpvanopmerkingChar">
    <w:name w:val="Onderwerp van opmerking Char"/>
    <w:basedOn w:val="TekstopmerkingChar"/>
    <w:link w:val="Onderwerpvanopmerking"/>
    <w:rsid w:val="00E7078D"/>
    <w:rPr>
      <w:rFonts w:asciiTheme="minorHAnsi" w:hAnsiTheme="minorHAnsi" w:cs="Maiandra GD"/>
      <w:b/>
      <w:bCs/>
      <w:color w:val="000000" w:themeColor="text1"/>
      <w:sz w:val="18"/>
      <w:szCs w:val="18"/>
    </w:rPr>
  </w:style>
  <w:style w:type="character" w:customStyle="1" w:styleId="Plattetekst2Char">
    <w:name w:val="Platte tekst 2 Char"/>
    <w:basedOn w:val="Standaardalinea-lettertype"/>
    <w:link w:val="Plattetekst2"/>
    <w:rsid w:val="00E7078D"/>
    <w:rPr>
      <w:rFonts w:ascii="Maiandra GD" w:hAnsi="Maiandra GD" w:cs="Maiandra GD"/>
      <w:sz w:val="18"/>
      <w:szCs w:val="18"/>
    </w:rPr>
  </w:style>
  <w:style w:type="character" w:customStyle="1" w:styleId="PlattetekstChar">
    <w:name w:val="Platte tekst Char"/>
    <w:basedOn w:val="ZsysbasisEmtioChar"/>
    <w:link w:val="Plattetekst"/>
    <w:semiHidden/>
    <w:rsid w:val="00E7078D"/>
    <w:rPr>
      <w:rFonts w:asciiTheme="minorHAnsi" w:hAnsiTheme="minorHAnsi" w:cs="Maiandra GD"/>
      <w:color w:val="000000" w:themeColor="text1"/>
      <w:sz w:val="18"/>
      <w:szCs w:val="18"/>
    </w:rPr>
  </w:style>
  <w:style w:type="character" w:customStyle="1" w:styleId="Platteteksteersteinspringing2Char">
    <w:name w:val="Platte tekst eerste inspringing 2 Char"/>
    <w:basedOn w:val="PlattetekstinspringenChar"/>
    <w:link w:val="Platteteksteersteinspringing2"/>
    <w:rsid w:val="00E7078D"/>
    <w:rPr>
      <w:rFonts w:ascii="Maiandra GD" w:hAnsi="Maiandra GD" w:cs="Maiandra GD"/>
      <w:sz w:val="18"/>
      <w:szCs w:val="18"/>
    </w:rPr>
  </w:style>
  <w:style w:type="paragraph" w:styleId="Plattetekstinspringen2">
    <w:name w:val="Body Text Indent 2"/>
    <w:basedOn w:val="ZsysbasisEmtio"/>
    <w:next w:val="BasistekstEmtio"/>
    <w:link w:val="Plattetekstinspringen2Char"/>
    <w:uiPriority w:val="98"/>
    <w:semiHidden/>
    <w:rsid w:val="00E7078D"/>
    <w:pPr>
      <w:ind w:left="284"/>
    </w:pPr>
  </w:style>
  <w:style w:type="character" w:customStyle="1" w:styleId="Plattetekstinspringen2Char">
    <w:name w:val="Platte tekst inspringen 2 Char"/>
    <w:basedOn w:val="Standaardalinea-lettertype"/>
    <w:link w:val="Plattetekstinspringen2"/>
    <w:rsid w:val="00E7078D"/>
    <w:rPr>
      <w:rFonts w:ascii="Maiandra GD" w:hAnsi="Maiandra GD" w:cs="Maiandra GD"/>
      <w:sz w:val="18"/>
      <w:szCs w:val="18"/>
    </w:rPr>
  </w:style>
  <w:style w:type="paragraph" w:styleId="Plattetekstinspringen3">
    <w:name w:val="Body Text Indent 3"/>
    <w:basedOn w:val="ZsysbasisEmtio"/>
    <w:next w:val="BasistekstEmtio"/>
    <w:link w:val="Plattetekstinspringen3Char"/>
    <w:uiPriority w:val="98"/>
    <w:semiHidden/>
    <w:rsid w:val="00E7078D"/>
    <w:pPr>
      <w:ind w:left="284"/>
    </w:pPr>
    <w:rPr>
      <w:szCs w:val="16"/>
    </w:rPr>
  </w:style>
  <w:style w:type="character" w:customStyle="1" w:styleId="Plattetekstinspringen3Char">
    <w:name w:val="Platte tekst inspringen 3 Char"/>
    <w:basedOn w:val="Standaardalinea-lettertype"/>
    <w:link w:val="Plattetekstinspringen3"/>
    <w:rsid w:val="00E7078D"/>
    <w:rPr>
      <w:rFonts w:ascii="Maiandra GD" w:hAnsi="Maiandra GD" w:cs="Maiandra GD"/>
      <w:sz w:val="18"/>
      <w:szCs w:val="16"/>
    </w:rPr>
  </w:style>
  <w:style w:type="paragraph" w:styleId="Lijstmetafbeeldingen">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Standaardtabe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VoettekstChar">
    <w:name w:val="Voettekst Char"/>
    <w:link w:val="Voettekst"/>
    <w:locked/>
    <w:rsid w:val="000D63C5"/>
    <w:rPr>
      <w:rFonts w:ascii="Montserrat" w:hAnsi="Montserrat" w:cs="Maiandra GD"/>
      <w:color w:val="000000" w:themeColor="text1"/>
      <w:sz w:val="18"/>
      <w:szCs w:val="18"/>
    </w:rPr>
  </w:style>
  <w:style w:type="character" w:customStyle="1" w:styleId="BasistekstEmtioChar">
    <w:name w:val="Basistekst Emtio Char"/>
    <w:link w:val="BasistekstEmtio"/>
    <w:locked/>
    <w:rsid w:val="000D63C5"/>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498A6E68541F847BF59DAAAE735A497" ma:contentTypeVersion="8" ma:contentTypeDescription="Create a new document." ma:contentTypeScope="" ma:versionID="ce653b3bc0aa81848620d5ceb2851150">
  <xsd:schema xmlns:xsd="http://www.w3.org/2001/XMLSchema" xmlns:xs="http://www.w3.org/2001/XMLSchema" xmlns:p="http://schemas.microsoft.com/office/2006/metadata/properties" xmlns:ns2="0bb1ca89-0b25-48a2-ba78-89305f55b440" targetNamespace="http://schemas.microsoft.com/office/2006/metadata/properties" ma:root="true" ma:fieldsID="c91d0c7f833dfd8fbe23fb995ab1eb6d" ns2:_="">
    <xsd:import namespace="0bb1ca89-0b25-48a2-ba78-89305f55b4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1ca89-0b25-48a2-ba78-89305f55b4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3CDB7A-F280-4C3A-9203-04BA4B733B2A}">
  <ds:schemaRef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E983799-43A6-4789-AC35-B7FC3D76DD9B}">
  <ds:schemaRefs>
    <ds:schemaRef ds:uri="http://schemas.openxmlformats.org/officeDocument/2006/bibliography"/>
  </ds:schemaRefs>
</ds:datastoreItem>
</file>

<file path=customXml/itemProps3.xml><?xml version="1.0" encoding="utf-8"?>
<ds:datastoreItem xmlns:ds="http://schemas.openxmlformats.org/officeDocument/2006/customXml" ds:itemID="{876CC0DF-9471-43DF-9C7F-32B680AD3F9A}">
  <ds:schemaRefs>
    <ds:schemaRef ds:uri="http://schemas.microsoft.com/sharepoint/v3/contenttype/forms"/>
  </ds:schemaRefs>
</ds:datastoreItem>
</file>

<file path=customXml/itemProps4.xml><?xml version="1.0" encoding="utf-8"?>
<ds:datastoreItem xmlns:ds="http://schemas.openxmlformats.org/officeDocument/2006/customXml" ds:itemID="{57A20DF4-5DC3-423F-9D1B-E612F3A392C4}"/>
</file>

<file path=docProps/app.xml><?xml version="1.0" encoding="utf-8"?>
<Properties xmlns="http://schemas.openxmlformats.org/officeDocument/2006/extended-properties" xmlns:vt="http://schemas.openxmlformats.org/officeDocument/2006/docPropsVTypes">
  <Template>Normal.dotm</Template>
  <TotalTime>0</TotalTime>
  <Pages>1</Pages>
  <Words>153</Words>
  <Characters>876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2</cp:revision>
  <dcterms:created xsi:type="dcterms:W3CDTF">2025-01-06T12:03:00Z</dcterms:created>
  <dcterms:modified xsi:type="dcterms:W3CDTF">2025-01-06T12:03:00Z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0x0101008498A6E68541F847BF59DAAAE735A497</vt:lpwstr>
  </property>
</Properties>
</file>